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421" w:rsidRPr="00EE2421" w:rsidRDefault="00EE2421" w:rsidP="00EE2421">
      <w:pPr>
        <w:ind w:left="2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Заявление на получение муниципальной услуги для физического лица</w:t>
      </w:r>
    </w:p>
    <w:p w:rsidR="00EE2421" w:rsidRPr="00EE2421" w:rsidRDefault="00EE2421" w:rsidP="00EE2421">
      <w:pPr>
        <w:widowControl/>
        <w:ind w:left="4536" w:right="4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администрацию </w:t>
      </w:r>
      <w:r w:rsidRPr="00EE2421">
        <w:rPr>
          <w:rFonts w:ascii="Times New Roman" w:hAnsi="Times New Roman" w:cs="Times New Roman"/>
          <w:sz w:val="28"/>
          <w:szCs w:val="28"/>
        </w:rPr>
        <w:t>городского посел</w:t>
      </w:r>
      <w:r w:rsidRPr="00EE2421">
        <w:rPr>
          <w:rFonts w:ascii="Times New Roman" w:hAnsi="Times New Roman" w:cs="Times New Roman"/>
          <w:sz w:val="28"/>
          <w:szCs w:val="28"/>
        </w:rPr>
        <w:t>е</w:t>
      </w:r>
      <w:r w:rsidRPr="00EE2421">
        <w:rPr>
          <w:rFonts w:ascii="Times New Roman" w:hAnsi="Times New Roman" w:cs="Times New Roman"/>
          <w:sz w:val="28"/>
          <w:szCs w:val="28"/>
        </w:rPr>
        <w:t xml:space="preserve">ния «Город Амурск» 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Амурского </w:t>
      </w:r>
    </w:p>
    <w:p w:rsidR="00EE2421" w:rsidRPr="00EE2421" w:rsidRDefault="00EE2421" w:rsidP="00EE2421">
      <w:pPr>
        <w:widowControl/>
        <w:ind w:left="4536" w:right="-2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района </w:t>
      </w:r>
    </w:p>
    <w:p w:rsidR="00EE2421" w:rsidRPr="00EE2421" w:rsidRDefault="00EE2421" w:rsidP="00EE2421">
      <w:pPr>
        <w:widowControl/>
        <w:ind w:left="4536" w:right="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Хабаровского края</w:t>
      </w:r>
    </w:p>
    <w:p w:rsidR="00EE2421" w:rsidRPr="00EE2421" w:rsidRDefault="00EE2421" w:rsidP="00EE2421">
      <w:pPr>
        <w:ind w:left="4536" w:right="-27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от (ФИО Заявителя, почтовый адрес, телефон для связи, адрес электронной почты)</w:t>
      </w:r>
    </w:p>
    <w:p w:rsidR="00EE2421" w:rsidRPr="00EE2421" w:rsidRDefault="00EE2421" w:rsidP="00EE2421">
      <w:pPr>
        <w:widowControl/>
        <w:ind w:left="20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E2421" w:rsidRPr="00EE2421" w:rsidRDefault="00EE2421" w:rsidP="00EE2421">
      <w:pPr>
        <w:widowControl/>
        <w:ind w:left="20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Запрос</w:t>
      </w:r>
    </w:p>
    <w:p w:rsidR="00EE2421" w:rsidRPr="00EE2421" w:rsidRDefault="00EE2421" w:rsidP="00EE2421">
      <w:pPr>
        <w:ind w:left="20" w:right="40" w:firstLine="70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iCs/>
          <w:sz w:val="28"/>
          <w:szCs w:val="28"/>
        </w:rPr>
        <w:t xml:space="preserve">Прошу предоставить заверенную копию </w:t>
      </w:r>
      <w:r w:rsidRPr="00EE242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</w:t>
      </w:r>
      <w:proofErr w:type="gramStart"/>
      <w:r w:rsidRPr="00EE242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нужное</w:t>
      </w:r>
      <w:proofErr w:type="gramEnd"/>
      <w:r w:rsidRPr="00EE242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подчеркнуть)</w:t>
      </w:r>
      <w:r w:rsidRPr="00EE2421">
        <w:rPr>
          <w:rFonts w:ascii="Times New Roman" w:hAnsi="Times New Roman" w:cs="Times New Roman"/>
          <w:iCs/>
          <w:sz w:val="28"/>
          <w:szCs w:val="28"/>
        </w:rPr>
        <w:t xml:space="preserve"> архи</w:t>
      </w:r>
      <w:r w:rsidRPr="00EE2421">
        <w:rPr>
          <w:rFonts w:ascii="Times New Roman" w:hAnsi="Times New Roman" w:cs="Times New Roman"/>
          <w:iCs/>
          <w:sz w:val="28"/>
          <w:szCs w:val="28"/>
        </w:rPr>
        <w:t>в</w:t>
      </w:r>
      <w:r w:rsidRPr="00EE2421">
        <w:rPr>
          <w:rFonts w:ascii="Times New Roman" w:hAnsi="Times New Roman" w:cs="Times New Roman"/>
          <w:iCs/>
          <w:sz w:val="28"/>
          <w:szCs w:val="28"/>
        </w:rPr>
        <w:t xml:space="preserve">ного документа </w:t>
      </w:r>
      <w:r w:rsidRPr="00EE242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(нужное подчеркнуть, указать дату и № документа):</w:t>
      </w:r>
    </w:p>
    <w:p w:rsidR="00EE2421" w:rsidRPr="00EE2421" w:rsidRDefault="00EE2421" w:rsidP="00EE2421">
      <w:pPr>
        <w:widowControl/>
        <w:numPr>
          <w:ilvl w:val="0"/>
          <w:numId w:val="5"/>
        </w:numPr>
        <w:tabs>
          <w:tab w:val="left" w:pos="159"/>
          <w:tab w:val="left" w:leader="underscore" w:pos="9586"/>
        </w:tabs>
        <w:spacing w:after="200" w:line="276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нормативного акта_____________________________________________</w:t>
      </w:r>
    </w:p>
    <w:p w:rsidR="00EE2421" w:rsidRPr="00EE2421" w:rsidRDefault="00EE2421" w:rsidP="00EE2421">
      <w:pPr>
        <w:ind w:left="3020"/>
        <w:contextualSpacing/>
        <w:jc w:val="center"/>
        <w:rPr>
          <w:rFonts w:ascii="Times New Roman" w:hAnsi="Times New Roman" w:cs="Times New Roman"/>
          <w:color w:val="auto"/>
        </w:rPr>
      </w:pPr>
      <w:r w:rsidRPr="00EE2421">
        <w:rPr>
          <w:rFonts w:ascii="Times New Roman" w:hAnsi="Times New Roman" w:cs="Times New Roman"/>
          <w:shd w:val="clear" w:color="auto" w:fill="FFFFFF"/>
        </w:rPr>
        <w:t>указать наименование акта (постановление, распоряжение) и органа, его издавшего</w:t>
      </w:r>
    </w:p>
    <w:p w:rsidR="00EE2421" w:rsidRPr="00EE2421" w:rsidRDefault="00EE2421" w:rsidP="00EE2421">
      <w:pPr>
        <w:widowControl/>
        <w:tabs>
          <w:tab w:val="left" w:leader="underscore" w:pos="2218"/>
          <w:tab w:val="left" w:leader="underscore" w:pos="3409"/>
        </w:tabs>
        <w:ind w:left="2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№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EE2421" w:rsidRPr="00EE2421" w:rsidRDefault="00EE2421" w:rsidP="00EE2421">
      <w:pPr>
        <w:widowControl/>
        <w:numPr>
          <w:ilvl w:val="0"/>
          <w:numId w:val="5"/>
        </w:numPr>
        <w:tabs>
          <w:tab w:val="left" w:pos="174"/>
          <w:tab w:val="left" w:leader="underscore" w:pos="9337"/>
        </w:tabs>
        <w:spacing w:after="200" w:line="276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договора аренды земельного участка (части земельного участка)   от ______________ № _______; дополнительных соглашений к нему;</w:t>
      </w:r>
    </w:p>
    <w:p w:rsidR="00EE2421" w:rsidRPr="00EE2421" w:rsidRDefault="00EE2421" w:rsidP="00EE2421">
      <w:pPr>
        <w:widowControl/>
        <w:numPr>
          <w:ilvl w:val="0"/>
          <w:numId w:val="5"/>
        </w:numPr>
        <w:tabs>
          <w:tab w:val="left" w:pos="222"/>
          <w:tab w:val="left" w:leader="underscore" w:pos="7455"/>
          <w:tab w:val="left" w:leader="underscore" w:pos="9025"/>
        </w:tabs>
        <w:spacing w:after="200" w:line="276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договора купли-продажи земельного участка от ____________ № ____, акта приема-передачи;</w:t>
      </w:r>
    </w:p>
    <w:p w:rsidR="00EE2421" w:rsidRPr="00EE2421" w:rsidRDefault="00EE2421" w:rsidP="00EE2421">
      <w:pPr>
        <w:widowControl/>
        <w:numPr>
          <w:ilvl w:val="0"/>
          <w:numId w:val="5"/>
        </w:numPr>
        <w:tabs>
          <w:tab w:val="left" w:pos="303"/>
          <w:tab w:val="left" w:leader="underscore" w:pos="8103"/>
          <w:tab w:val="left" w:leader="underscore" w:pos="9586"/>
        </w:tabs>
        <w:spacing w:after="200" w:line="276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соглашения об установлении частного сервитута </w:t>
      </w:r>
      <w:proofErr w:type="gramStart"/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proofErr w:type="gramEnd"/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__________ № ___,</w:t>
      </w:r>
    </w:p>
    <w:p w:rsidR="00EE2421" w:rsidRPr="00EE2421" w:rsidRDefault="00EE2421" w:rsidP="00EE2421">
      <w:pPr>
        <w:widowControl/>
        <w:ind w:left="2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дополнительных соглашений к нему;</w:t>
      </w:r>
    </w:p>
    <w:p w:rsidR="00EE2421" w:rsidRPr="00EE2421" w:rsidRDefault="00EE2421" w:rsidP="00EE2421">
      <w:pPr>
        <w:widowControl/>
        <w:numPr>
          <w:ilvl w:val="0"/>
          <w:numId w:val="5"/>
        </w:numPr>
        <w:tabs>
          <w:tab w:val="left" w:pos="150"/>
        </w:tabs>
        <w:spacing w:after="200" w:line="276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точных сведений не имею</w:t>
      </w:r>
    </w:p>
    <w:p w:rsidR="00EE2421" w:rsidRPr="00EE2421" w:rsidRDefault="00EE2421" w:rsidP="00EE2421">
      <w:pPr>
        <w:widowControl/>
        <w:tabs>
          <w:tab w:val="left" w:leader="underscore" w:pos="9582"/>
        </w:tabs>
        <w:ind w:left="2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подтверждающего</w:t>
      </w:r>
      <w:proofErr w:type="gramEnd"/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право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EE2421" w:rsidRPr="00EE2421" w:rsidRDefault="00EE2421" w:rsidP="00EE2421">
      <w:pPr>
        <w:ind w:left="3920"/>
        <w:contextualSpacing/>
        <w:jc w:val="center"/>
        <w:rPr>
          <w:rFonts w:ascii="Times New Roman" w:hAnsi="Times New Roman" w:cs="Times New Roman"/>
          <w:color w:val="auto"/>
        </w:rPr>
      </w:pPr>
      <w:r w:rsidRPr="00EE2421">
        <w:rPr>
          <w:rFonts w:ascii="Times New Roman" w:hAnsi="Times New Roman" w:cs="Times New Roman"/>
          <w:shd w:val="clear" w:color="auto" w:fill="FFFFFF"/>
        </w:rPr>
        <w:t>(указать фамилию, имя, отчество правообладателя земельного участка)</w:t>
      </w:r>
    </w:p>
    <w:p w:rsidR="00EE2421" w:rsidRPr="00EE2421" w:rsidRDefault="00EE2421" w:rsidP="00EE2421">
      <w:pPr>
        <w:widowControl/>
        <w:tabs>
          <w:tab w:val="left" w:leader="underscore" w:pos="9538"/>
        </w:tabs>
        <w:ind w:left="2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на владение землей по адресу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EE2421" w:rsidRPr="00EE2421" w:rsidRDefault="00EE2421" w:rsidP="00EE2421">
      <w:pPr>
        <w:ind w:left="5080"/>
        <w:contextualSpacing/>
        <w:jc w:val="both"/>
        <w:rPr>
          <w:rFonts w:ascii="Times New Roman" w:hAnsi="Times New Roman" w:cs="Times New Roman"/>
          <w:color w:val="auto"/>
        </w:rPr>
      </w:pPr>
      <w:r w:rsidRPr="00EE2421">
        <w:rPr>
          <w:rFonts w:ascii="Times New Roman" w:hAnsi="Times New Roman" w:cs="Times New Roman"/>
          <w:shd w:val="clear" w:color="auto" w:fill="FFFFFF"/>
        </w:rPr>
        <w:t>(указать адрес земельного участка)</w:t>
      </w:r>
    </w:p>
    <w:p w:rsidR="00EE2421" w:rsidRPr="00EE2421" w:rsidRDefault="00EE2421" w:rsidP="00EE2421">
      <w:pPr>
        <w:widowControl/>
        <w:ind w:left="20" w:firstLine="70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Для облегчения поиска указать имеющуюся информацию</w:t>
      </w:r>
    </w:p>
    <w:p w:rsidR="00EE2421" w:rsidRPr="00EE2421" w:rsidRDefault="00EE2421" w:rsidP="00EE2421">
      <w:pPr>
        <w:tabs>
          <w:tab w:val="left" w:pos="5816"/>
        </w:tabs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E2421" w:rsidRPr="00EE2421" w:rsidRDefault="00EE2421" w:rsidP="00EE2421">
      <w:pPr>
        <w:tabs>
          <w:tab w:val="left" w:pos="5816"/>
        </w:tabs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____________________</w:t>
      </w:r>
    </w:p>
    <w:p w:rsidR="00EE2421" w:rsidRPr="00EE2421" w:rsidRDefault="00EE2421" w:rsidP="00EE2421">
      <w:pPr>
        <w:tabs>
          <w:tab w:val="left" w:pos="5816"/>
        </w:tabs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E242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        (подпись Заявителя)                                                  (фамилия, имя, отчество Заявителя)</w:t>
      </w:r>
    </w:p>
    <w:p w:rsidR="00EE2421" w:rsidRPr="00EE2421" w:rsidRDefault="00EE2421" w:rsidP="00EE2421">
      <w:pPr>
        <w:widowControl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«___» _____________20___ г. </w:t>
      </w:r>
    </w:p>
    <w:p w:rsidR="00606197" w:rsidRPr="001E3800" w:rsidRDefault="00E56CEA" w:rsidP="00E56CEA">
      <w:pPr>
        <w:widowControl/>
        <w:contextualSpacing/>
        <w:jc w:val="center"/>
        <w:rPr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</w:t>
      </w:r>
      <w:bookmarkStart w:id="0" w:name="_GoBack"/>
      <w:bookmarkEnd w:id="0"/>
    </w:p>
    <w:sectPr w:rsidR="00606197" w:rsidRPr="001E3800" w:rsidSect="00F74C36">
      <w:footerReference w:type="even" r:id="rId8"/>
      <w:footerReference w:type="defaul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884" w:rsidRDefault="00F20884" w:rsidP="00606197">
      <w:r>
        <w:separator/>
      </w:r>
    </w:p>
  </w:endnote>
  <w:endnote w:type="continuationSeparator" w:id="0">
    <w:p w:rsidR="00F20884" w:rsidRDefault="00F20884" w:rsidP="00606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B74" w:rsidRDefault="00233B74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5AE2827A" wp14:editId="3EB47111">
              <wp:simplePos x="0" y="0"/>
              <wp:positionH relativeFrom="page">
                <wp:posOffset>2237105</wp:posOffset>
              </wp:positionH>
              <wp:positionV relativeFrom="page">
                <wp:posOffset>9940290</wp:posOffset>
              </wp:positionV>
              <wp:extent cx="66675" cy="167640"/>
              <wp:effectExtent l="0" t="0" r="127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7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3B74" w:rsidRDefault="00233B74">
                          <w:pPr>
                            <w:pStyle w:val="14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39" type="#_x0000_t202" style="position:absolute;margin-left:176.15pt;margin-top:782.7pt;width:5.25pt;height:13.2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" filled="f" stroked="f">
              <v:textbox style="mso-fit-shape-to-text:t" inset="0,0,0,0">
                <w:txbxContent>
                  <w:p w:rsidR="00233B74" w:rsidRDefault="00233B74">
                    <w:pPr>
                      <w:pStyle w:val="14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B74" w:rsidRDefault="00233B74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2B625E7C" wp14:editId="77CF958F">
              <wp:simplePos x="0" y="0"/>
              <wp:positionH relativeFrom="page">
                <wp:posOffset>2237105</wp:posOffset>
              </wp:positionH>
              <wp:positionV relativeFrom="page">
                <wp:posOffset>9940290</wp:posOffset>
              </wp:positionV>
              <wp:extent cx="66675" cy="167640"/>
              <wp:effectExtent l="0" t="0" r="127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7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3B74" w:rsidRDefault="00233B74">
                          <w:pPr>
                            <w:pStyle w:val="14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40" type="#_x0000_t202" style="position:absolute;margin-left:176.15pt;margin-top:782.7pt;width:5.25pt;height:13.2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" filled="f" stroked="f">
              <v:textbox style="mso-fit-shape-to-text:t" inset="0,0,0,0">
                <w:txbxContent>
                  <w:p w:rsidR="00233B74" w:rsidRDefault="00233B74">
                    <w:pPr>
                      <w:pStyle w:val="14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884" w:rsidRDefault="00F20884" w:rsidP="00606197">
      <w:r>
        <w:separator/>
      </w:r>
    </w:p>
  </w:footnote>
  <w:footnote w:type="continuationSeparator" w:id="0">
    <w:p w:rsidR="00F20884" w:rsidRDefault="00F20884" w:rsidP="00606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5">
    <w:nsid w:val="0000000B"/>
    <w:multiLevelType w:val="multilevel"/>
    <w:tmpl w:val="0000000A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>
    <w:nsid w:val="00000013"/>
    <w:multiLevelType w:val="multilevel"/>
    <w:tmpl w:val="00000012"/>
    <w:lvl w:ilvl="0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0">
    <w:nsid w:val="00000015"/>
    <w:multiLevelType w:val="multilevel"/>
    <w:tmpl w:val="00000014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1">
    <w:nsid w:val="00000017"/>
    <w:multiLevelType w:val="multilevel"/>
    <w:tmpl w:val="00000016"/>
    <w:lvl w:ilvl="0">
      <w:start w:val="1"/>
      <w:numFmt w:val="decimal"/>
      <w:lvlText w:val="3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2">
    <w:nsid w:val="00241B9B"/>
    <w:multiLevelType w:val="multilevel"/>
    <w:tmpl w:val="00000008"/>
    <w:lvl w:ilvl="0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>
    <w:nsid w:val="08BE0545"/>
    <w:multiLevelType w:val="hybridMultilevel"/>
    <w:tmpl w:val="037E7AF6"/>
    <w:lvl w:ilvl="0" w:tplc="9F4A5F5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10FF40F4"/>
    <w:multiLevelType w:val="multilevel"/>
    <w:tmpl w:val="202C9CC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BB15CDD"/>
    <w:multiLevelType w:val="hybridMultilevel"/>
    <w:tmpl w:val="FE521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69427E"/>
    <w:multiLevelType w:val="hybridMultilevel"/>
    <w:tmpl w:val="47DC5250"/>
    <w:lvl w:ilvl="0" w:tplc="41ACEA2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10B5861"/>
    <w:multiLevelType w:val="hybridMultilevel"/>
    <w:tmpl w:val="DCBEE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2E132C"/>
    <w:multiLevelType w:val="multilevel"/>
    <w:tmpl w:val="409AE978"/>
    <w:lvl w:ilvl="0">
      <w:start w:val="2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360552C"/>
    <w:multiLevelType w:val="hybridMultilevel"/>
    <w:tmpl w:val="0E484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5229F0"/>
    <w:multiLevelType w:val="multilevel"/>
    <w:tmpl w:val="385CA4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1">
    <w:nsid w:val="5FD8372A"/>
    <w:multiLevelType w:val="hybridMultilevel"/>
    <w:tmpl w:val="A3349342"/>
    <w:lvl w:ilvl="0" w:tplc="F8D80CC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18F63A6"/>
    <w:multiLevelType w:val="hybridMultilevel"/>
    <w:tmpl w:val="25B87140"/>
    <w:lvl w:ilvl="0" w:tplc="42D0872A">
      <w:start w:val="1"/>
      <w:numFmt w:val="decimal"/>
      <w:lvlText w:val="%1."/>
      <w:lvlJc w:val="left"/>
      <w:pPr>
        <w:ind w:left="1080" w:hanging="360"/>
      </w:pPr>
    </w:lvl>
    <w:lvl w:ilvl="1" w:tplc="E0CEFAE4">
      <w:start w:val="1"/>
      <w:numFmt w:val="lowerLetter"/>
      <w:lvlText w:val="%2."/>
      <w:lvlJc w:val="left"/>
      <w:pPr>
        <w:ind w:left="1800" w:hanging="360"/>
      </w:pPr>
    </w:lvl>
    <w:lvl w:ilvl="2" w:tplc="BE3E082E">
      <w:start w:val="1"/>
      <w:numFmt w:val="lowerRoman"/>
      <w:lvlText w:val="%3."/>
      <w:lvlJc w:val="right"/>
      <w:pPr>
        <w:ind w:left="2520" w:hanging="180"/>
      </w:pPr>
    </w:lvl>
    <w:lvl w:ilvl="3" w:tplc="3C5E492C">
      <w:start w:val="1"/>
      <w:numFmt w:val="decimal"/>
      <w:lvlText w:val="%4."/>
      <w:lvlJc w:val="left"/>
      <w:pPr>
        <w:ind w:left="3240" w:hanging="360"/>
      </w:pPr>
    </w:lvl>
    <w:lvl w:ilvl="4" w:tplc="B16C29DC">
      <w:start w:val="1"/>
      <w:numFmt w:val="lowerLetter"/>
      <w:lvlText w:val="%5."/>
      <w:lvlJc w:val="left"/>
      <w:pPr>
        <w:ind w:left="3960" w:hanging="360"/>
      </w:pPr>
    </w:lvl>
    <w:lvl w:ilvl="5" w:tplc="32240B06">
      <w:start w:val="1"/>
      <w:numFmt w:val="lowerRoman"/>
      <w:lvlText w:val="%6."/>
      <w:lvlJc w:val="right"/>
      <w:pPr>
        <w:ind w:left="4680" w:hanging="180"/>
      </w:pPr>
    </w:lvl>
    <w:lvl w:ilvl="6" w:tplc="6A165F88">
      <w:start w:val="1"/>
      <w:numFmt w:val="decimal"/>
      <w:lvlText w:val="%7."/>
      <w:lvlJc w:val="left"/>
      <w:pPr>
        <w:ind w:left="5400" w:hanging="360"/>
      </w:pPr>
    </w:lvl>
    <w:lvl w:ilvl="7" w:tplc="591E3C44">
      <w:start w:val="1"/>
      <w:numFmt w:val="lowerLetter"/>
      <w:lvlText w:val="%8."/>
      <w:lvlJc w:val="left"/>
      <w:pPr>
        <w:ind w:left="6120" w:hanging="360"/>
      </w:pPr>
    </w:lvl>
    <w:lvl w:ilvl="8" w:tplc="57ACE2BA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CD273C2"/>
    <w:multiLevelType w:val="hybridMultilevel"/>
    <w:tmpl w:val="A3349342"/>
    <w:lvl w:ilvl="0" w:tplc="F8D80CC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EF44DAF"/>
    <w:multiLevelType w:val="hybridMultilevel"/>
    <w:tmpl w:val="6F044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A01799"/>
    <w:multiLevelType w:val="hybridMultilevel"/>
    <w:tmpl w:val="4DF0734C"/>
    <w:lvl w:ilvl="0" w:tplc="A8601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6"/>
  </w:num>
  <w:num w:numId="14">
    <w:abstractNumId w:val="21"/>
  </w:num>
  <w:num w:numId="15">
    <w:abstractNumId w:val="23"/>
  </w:num>
  <w:num w:numId="16">
    <w:abstractNumId w:val="20"/>
  </w:num>
  <w:num w:numId="17">
    <w:abstractNumId w:val="18"/>
  </w:num>
  <w:num w:numId="18">
    <w:abstractNumId w:val="14"/>
  </w:num>
  <w:num w:numId="19">
    <w:abstractNumId w:val="13"/>
  </w:num>
  <w:num w:numId="20">
    <w:abstractNumId w:val="17"/>
  </w:num>
  <w:num w:numId="21">
    <w:abstractNumId w:val="19"/>
  </w:num>
  <w:num w:numId="22">
    <w:abstractNumId w:val="25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197"/>
    <w:rsid w:val="00001C38"/>
    <w:rsid w:val="000025BD"/>
    <w:rsid w:val="000027CE"/>
    <w:rsid w:val="00011121"/>
    <w:rsid w:val="000169F7"/>
    <w:rsid w:val="00020EF5"/>
    <w:rsid w:val="0002276E"/>
    <w:rsid w:val="00024F63"/>
    <w:rsid w:val="00025B2F"/>
    <w:rsid w:val="00026679"/>
    <w:rsid w:val="00041BD0"/>
    <w:rsid w:val="000431F5"/>
    <w:rsid w:val="00045CDC"/>
    <w:rsid w:val="00050331"/>
    <w:rsid w:val="00050400"/>
    <w:rsid w:val="00054BAB"/>
    <w:rsid w:val="00060207"/>
    <w:rsid w:val="0006077D"/>
    <w:rsid w:val="000627E8"/>
    <w:rsid w:val="00062C1B"/>
    <w:rsid w:val="00063ABE"/>
    <w:rsid w:val="00064B1F"/>
    <w:rsid w:val="00064EBB"/>
    <w:rsid w:val="00066856"/>
    <w:rsid w:val="00067B3E"/>
    <w:rsid w:val="00070E76"/>
    <w:rsid w:val="00071680"/>
    <w:rsid w:val="0007192E"/>
    <w:rsid w:val="000731C1"/>
    <w:rsid w:val="000738EA"/>
    <w:rsid w:val="00080452"/>
    <w:rsid w:val="0008057F"/>
    <w:rsid w:val="00080B11"/>
    <w:rsid w:val="00082B41"/>
    <w:rsid w:val="00082FAD"/>
    <w:rsid w:val="0008307F"/>
    <w:rsid w:val="00085DFB"/>
    <w:rsid w:val="0009042C"/>
    <w:rsid w:val="00090BDE"/>
    <w:rsid w:val="00091841"/>
    <w:rsid w:val="000921D7"/>
    <w:rsid w:val="00092A7E"/>
    <w:rsid w:val="000936AC"/>
    <w:rsid w:val="0009717F"/>
    <w:rsid w:val="000A3C71"/>
    <w:rsid w:val="000A6119"/>
    <w:rsid w:val="000A617F"/>
    <w:rsid w:val="000A67BA"/>
    <w:rsid w:val="000A7B14"/>
    <w:rsid w:val="000B1475"/>
    <w:rsid w:val="000B16BE"/>
    <w:rsid w:val="000B2994"/>
    <w:rsid w:val="000B38DB"/>
    <w:rsid w:val="000B3E80"/>
    <w:rsid w:val="000B4411"/>
    <w:rsid w:val="000B4818"/>
    <w:rsid w:val="000B4BF4"/>
    <w:rsid w:val="000B5459"/>
    <w:rsid w:val="000B6556"/>
    <w:rsid w:val="000B782A"/>
    <w:rsid w:val="000C2F1A"/>
    <w:rsid w:val="000D04A8"/>
    <w:rsid w:val="000D18D2"/>
    <w:rsid w:val="000D32C6"/>
    <w:rsid w:val="000D32CE"/>
    <w:rsid w:val="000D44C2"/>
    <w:rsid w:val="000D5385"/>
    <w:rsid w:val="000D5B4E"/>
    <w:rsid w:val="000D6C49"/>
    <w:rsid w:val="000E1FDE"/>
    <w:rsid w:val="000E28D5"/>
    <w:rsid w:val="000E482A"/>
    <w:rsid w:val="000E5890"/>
    <w:rsid w:val="000E6BB5"/>
    <w:rsid w:val="000E7291"/>
    <w:rsid w:val="000F0DEE"/>
    <w:rsid w:val="000F1C04"/>
    <w:rsid w:val="000F2AD4"/>
    <w:rsid w:val="000F3D36"/>
    <w:rsid w:val="0010168A"/>
    <w:rsid w:val="001026A1"/>
    <w:rsid w:val="00102A7C"/>
    <w:rsid w:val="00103572"/>
    <w:rsid w:val="00105721"/>
    <w:rsid w:val="0010747A"/>
    <w:rsid w:val="00110927"/>
    <w:rsid w:val="00111539"/>
    <w:rsid w:val="00111842"/>
    <w:rsid w:val="001143B6"/>
    <w:rsid w:val="00122BD3"/>
    <w:rsid w:val="00122BF8"/>
    <w:rsid w:val="00125676"/>
    <w:rsid w:val="00125C2A"/>
    <w:rsid w:val="0012604C"/>
    <w:rsid w:val="0012682B"/>
    <w:rsid w:val="001274B0"/>
    <w:rsid w:val="00127B14"/>
    <w:rsid w:val="00127B68"/>
    <w:rsid w:val="001300C2"/>
    <w:rsid w:val="00133987"/>
    <w:rsid w:val="001369C2"/>
    <w:rsid w:val="00137E61"/>
    <w:rsid w:val="00140070"/>
    <w:rsid w:val="0014257F"/>
    <w:rsid w:val="00144CA5"/>
    <w:rsid w:val="00152739"/>
    <w:rsid w:val="0015768F"/>
    <w:rsid w:val="00161AB5"/>
    <w:rsid w:val="001643AA"/>
    <w:rsid w:val="001677B3"/>
    <w:rsid w:val="00171184"/>
    <w:rsid w:val="00172221"/>
    <w:rsid w:val="00172F0E"/>
    <w:rsid w:val="00177183"/>
    <w:rsid w:val="00182CCA"/>
    <w:rsid w:val="00185151"/>
    <w:rsid w:val="001867CE"/>
    <w:rsid w:val="00190E15"/>
    <w:rsid w:val="00191159"/>
    <w:rsid w:val="00193111"/>
    <w:rsid w:val="001937C1"/>
    <w:rsid w:val="001A0B3A"/>
    <w:rsid w:val="001A148D"/>
    <w:rsid w:val="001A39C1"/>
    <w:rsid w:val="001A4F93"/>
    <w:rsid w:val="001A7B29"/>
    <w:rsid w:val="001B0E9A"/>
    <w:rsid w:val="001B7382"/>
    <w:rsid w:val="001B7C8C"/>
    <w:rsid w:val="001C0509"/>
    <w:rsid w:val="001C15A3"/>
    <w:rsid w:val="001C385D"/>
    <w:rsid w:val="001C3F69"/>
    <w:rsid w:val="001C47BC"/>
    <w:rsid w:val="001C50E0"/>
    <w:rsid w:val="001C7D34"/>
    <w:rsid w:val="001D0A1F"/>
    <w:rsid w:val="001D29C0"/>
    <w:rsid w:val="001D2D22"/>
    <w:rsid w:val="001D3EC5"/>
    <w:rsid w:val="001D4F3E"/>
    <w:rsid w:val="001D5472"/>
    <w:rsid w:val="001D5D2B"/>
    <w:rsid w:val="001E0834"/>
    <w:rsid w:val="001E201E"/>
    <w:rsid w:val="001E2769"/>
    <w:rsid w:val="001E3800"/>
    <w:rsid w:val="001E418A"/>
    <w:rsid w:val="001E5883"/>
    <w:rsid w:val="001E78E8"/>
    <w:rsid w:val="001F2D46"/>
    <w:rsid w:val="001F37A9"/>
    <w:rsid w:val="001F4FDB"/>
    <w:rsid w:val="001F6533"/>
    <w:rsid w:val="001F6D30"/>
    <w:rsid w:val="001F7467"/>
    <w:rsid w:val="0020063E"/>
    <w:rsid w:val="00201A50"/>
    <w:rsid w:val="00201C17"/>
    <w:rsid w:val="00201CD1"/>
    <w:rsid w:val="00201D92"/>
    <w:rsid w:val="00203CFF"/>
    <w:rsid w:val="00206BC2"/>
    <w:rsid w:val="00207DF9"/>
    <w:rsid w:val="002100CD"/>
    <w:rsid w:val="00212928"/>
    <w:rsid w:val="00217436"/>
    <w:rsid w:val="00222723"/>
    <w:rsid w:val="00225904"/>
    <w:rsid w:val="0022610C"/>
    <w:rsid w:val="0022661B"/>
    <w:rsid w:val="00227A5C"/>
    <w:rsid w:val="00227CC4"/>
    <w:rsid w:val="00231408"/>
    <w:rsid w:val="00231F00"/>
    <w:rsid w:val="00232C75"/>
    <w:rsid w:val="00233B74"/>
    <w:rsid w:val="002350EE"/>
    <w:rsid w:val="00242853"/>
    <w:rsid w:val="00242A54"/>
    <w:rsid w:val="00243991"/>
    <w:rsid w:val="00246203"/>
    <w:rsid w:val="00251EFE"/>
    <w:rsid w:val="002526A0"/>
    <w:rsid w:val="00253C4B"/>
    <w:rsid w:val="00254039"/>
    <w:rsid w:val="002564F7"/>
    <w:rsid w:val="00256D2B"/>
    <w:rsid w:val="002606DC"/>
    <w:rsid w:val="00260B18"/>
    <w:rsid w:val="00261041"/>
    <w:rsid w:val="00263CAB"/>
    <w:rsid w:val="00270269"/>
    <w:rsid w:val="002725A6"/>
    <w:rsid w:val="00277252"/>
    <w:rsid w:val="002830E1"/>
    <w:rsid w:val="00283BC2"/>
    <w:rsid w:val="002854CA"/>
    <w:rsid w:val="00290ED6"/>
    <w:rsid w:val="00294BEE"/>
    <w:rsid w:val="00296523"/>
    <w:rsid w:val="002971B2"/>
    <w:rsid w:val="002972A9"/>
    <w:rsid w:val="002A207B"/>
    <w:rsid w:val="002A292D"/>
    <w:rsid w:val="002A2DCF"/>
    <w:rsid w:val="002A7D4A"/>
    <w:rsid w:val="002B14FA"/>
    <w:rsid w:val="002B1CAF"/>
    <w:rsid w:val="002B39D7"/>
    <w:rsid w:val="002B447B"/>
    <w:rsid w:val="002B4521"/>
    <w:rsid w:val="002B5E92"/>
    <w:rsid w:val="002B5FBD"/>
    <w:rsid w:val="002B66D1"/>
    <w:rsid w:val="002C3C44"/>
    <w:rsid w:val="002C68AA"/>
    <w:rsid w:val="002D357D"/>
    <w:rsid w:val="002D43B5"/>
    <w:rsid w:val="002D4894"/>
    <w:rsid w:val="002E093C"/>
    <w:rsid w:val="002E0CF5"/>
    <w:rsid w:val="002E3A61"/>
    <w:rsid w:val="002E42FB"/>
    <w:rsid w:val="002E4A38"/>
    <w:rsid w:val="002E6DF7"/>
    <w:rsid w:val="002F3BC2"/>
    <w:rsid w:val="002F3CE3"/>
    <w:rsid w:val="002F435B"/>
    <w:rsid w:val="002F52EA"/>
    <w:rsid w:val="00300ED3"/>
    <w:rsid w:val="00301A4F"/>
    <w:rsid w:val="00303595"/>
    <w:rsid w:val="0030375D"/>
    <w:rsid w:val="00304DFA"/>
    <w:rsid w:val="00306EE0"/>
    <w:rsid w:val="00312DC8"/>
    <w:rsid w:val="00314CAA"/>
    <w:rsid w:val="00314F15"/>
    <w:rsid w:val="003151A9"/>
    <w:rsid w:val="00320413"/>
    <w:rsid w:val="0032160D"/>
    <w:rsid w:val="00321F88"/>
    <w:rsid w:val="00323BC4"/>
    <w:rsid w:val="00324B3C"/>
    <w:rsid w:val="00326E56"/>
    <w:rsid w:val="00327372"/>
    <w:rsid w:val="00332D7B"/>
    <w:rsid w:val="00332FA9"/>
    <w:rsid w:val="00333385"/>
    <w:rsid w:val="00334EDA"/>
    <w:rsid w:val="00336F05"/>
    <w:rsid w:val="0033784B"/>
    <w:rsid w:val="00340CA7"/>
    <w:rsid w:val="003411EA"/>
    <w:rsid w:val="00343FBC"/>
    <w:rsid w:val="0034538B"/>
    <w:rsid w:val="00345E6D"/>
    <w:rsid w:val="00353D21"/>
    <w:rsid w:val="00361E79"/>
    <w:rsid w:val="00365365"/>
    <w:rsid w:val="00366474"/>
    <w:rsid w:val="00367899"/>
    <w:rsid w:val="0037273F"/>
    <w:rsid w:val="003761E6"/>
    <w:rsid w:val="00376411"/>
    <w:rsid w:val="00376D6D"/>
    <w:rsid w:val="0038021E"/>
    <w:rsid w:val="003809D6"/>
    <w:rsid w:val="003811DD"/>
    <w:rsid w:val="0038211F"/>
    <w:rsid w:val="00386525"/>
    <w:rsid w:val="00391757"/>
    <w:rsid w:val="00391C73"/>
    <w:rsid w:val="00392689"/>
    <w:rsid w:val="0039584E"/>
    <w:rsid w:val="00396667"/>
    <w:rsid w:val="00397A1F"/>
    <w:rsid w:val="00397B82"/>
    <w:rsid w:val="003A08A8"/>
    <w:rsid w:val="003A28AA"/>
    <w:rsid w:val="003A3727"/>
    <w:rsid w:val="003A5A3A"/>
    <w:rsid w:val="003A62CD"/>
    <w:rsid w:val="003A647D"/>
    <w:rsid w:val="003B0119"/>
    <w:rsid w:val="003B0AD8"/>
    <w:rsid w:val="003B4D6F"/>
    <w:rsid w:val="003C0DB7"/>
    <w:rsid w:val="003C2A84"/>
    <w:rsid w:val="003C7045"/>
    <w:rsid w:val="003D192E"/>
    <w:rsid w:val="003D7E3E"/>
    <w:rsid w:val="003E06DB"/>
    <w:rsid w:val="003E10F3"/>
    <w:rsid w:val="003E34C7"/>
    <w:rsid w:val="003E637F"/>
    <w:rsid w:val="003F03D9"/>
    <w:rsid w:val="003F1C23"/>
    <w:rsid w:val="00400B2C"/>
    <w:rsid w:val="00400E3D"/>
    <w:rsid w:val="00402B2D"/>
    <w:rsid w:val="00404476"/>
    <w:rsid w:val="004053D1"/>
    <w:rsid w:val="004133AE"/>
    <w:rsid w:val="00414A2A"/>
    <w:rsid w:val="00415317"/>
    <w:rsid w:val="004154C8"/>
    <w:rsid w:val="0041740C"/>
    <w:rsid w:val="00421001"/>
    <w:rsid w:val="0042354C"/>
    <w:rsid w:val="004273B1"/>
    <w:rsid w:val="0042783A"/>
    <w:rsid w:val="004313BD"/>
    <w:rsid w:val="004314D3"/>
    <w:rsid w:val="00434881"/>
    <w:rsid w:val="00436BEF"/>
    <w:rsid w:val="00437813"/>
    <w:rsid w:val="004409E0"/>
    <w:rsid w:val="00441706"/>
    <w:rsid w:val="00442466"/>
    <w:rsid w:val="00442FAA"/>
    <w:rsid w:val="00443A84"/>
    <w:rsid w:val="00443B33"/>
    <w:rsid w:val="0046284E"/>
    <w:rsid w:val="00463E0D"/>
    <w:rsid w:val="00464A60"/>
    <w:rsid w:val="004732BB"/>
    <w:rsid w:val="00474D89"/>
    <w:rsid w:val="0048040E"/>
    <w:rsid w:val="00483CFA"/>
    <w:rsid w:val="00484862"/>
    <w:rsid w:val="00486932"/>
    <w:rsid w:val="00487A1A"/>
    <w:rsid w:val="00487F39"/>
    <w:rsid w:val="00490005"/>
    <w:rsid w:val="004947CE"/>
    <w:rsid w:val="004A1E76"/>
    <w:rsid w:val="004A2873"/>
    <w:rsid w:val="004A5DBA"/>
    <w:rsid w:val="004A6077"/>
    <w:rsid w:val="004A679D"/>
    <w:rsid w:val="004B1C92"/>
    <w:rsid w:val="004B2638"/>
    <w:rsid w:val="004C2422"/>
    <w:rsid w:val="004C2453"/>
    <w:rsid w:val="004C3195"/>
    <w:rsid w:val="004C5B69"/>
    <w:rsid w:val="004C765F"/>
    <w:rsid w:val="004C79B9"/>
    <w:rsid w:val="004D0684"/>
    <w:rsid w:val="004D1948"/>
    <w:rsid w:val="004D1A1F"/>
    <w:rsid w:val="004D2B80"/>
    <w:rsid w:val="004D6B8D"/>
    <w:rsid w:val="004D7C10"/>
    <w:rsid w:val="004E0B5E"/>
    <w:rsid w:val="004E377E"/>
    <w:rsid w:val="004E4A9B"/>
    <w:rsid w:val="004E4E1A"/>
    <w:rsid w:val="004E5FA9"/>
    <w:rsid w:val="004E7E59"/>
    <w:rsid w:val="004F5489"/>
    <w:rsid w:val="004F7DA7"/>
    <w:rsid w:val="00503ABB"/>
    <w:rsid w:val="00503E70"/>
    <w:rsid w:val="0050544D"/>
    <w:rsid w:val="0050670A"/>
    <w:rsid w:val="00510207"/>
    <w:rsid w:val="00511388"/>
    <w:rsid w:val="005125A6"/>
    <w:rsid w:val="00515B04"/>
    <w:rsid w:val="0051637D"/>
    <w:rsid w:val="00516406"/>
    <w:rsid w:val="0051672C"/>
    <w:rsid w:val="00516C5E"/>
    <w:rsid w:val="005216FA"/>
    <w:rsid w:val="00521FBB"/>
    <w:rsid w:val="00522839"/>
    <w:rsid w:val="00522D22"/>
    <w:rsid w:val="00522D8C"/>
    <w:rsid w:val="005244C4"/>
    <w:rsid w:val="005244D3"/>
    <w:rsid w:val="005259FE"/>
    <w:rsid w:val="005331A0"/>
    <w:rsid w:val="00534894"/>
    <w:rsid w:val="00535132"/>
    <w:rsid w:val="00540C6A"/>
    <w:rsid w:val="00542277"/>
    <w:rsid w:val="00542912"/>
    <w:rsid w:val="005453FA"/>
    <w:rsid w:val="005459CA"/>
    <w:rsid w:val="00547691"/>
    <w:rsid w:val="005510F2"/>
    <w:rsid w:val="005521EA"/>
    <w:rsid w:val="005551B6"/>
    <w:rsid w:val="00557697"/>
    <w:rsid w:val="00561289"/>
    <w:rsid w:val="005620A6"/>
    <w:rsid w:val="00566C3D"/>
    <w:rsid w:val="0057210D"/>
    <w:rsid w:val="00574974"/>
    <w:rsid w:val="005756DE"/>
    <w:rsid w:val="005853BE"/>
    <w:rsid w:val="0059272D"/>
    <w:rsid w:val="00592875"/>
    <w:rsid w:val="00595B1D"/>
    <w:rsid w:val="00596364"/>
    <w:rsid w:val="005A1382"/>
    <w:rsid w:val="005A353F"/>
    <w:rsid w:val="005B3CDB"/>
    <w:rsid w:val="005B54E8"/>
    <w:rsid w:val="005B557C"/>
    <w:rsid w:val="005B5A01"/>
    <w:rsid w:val="005B7F81"/>
    <w:rsid w:val="005C4EBB"/>
    <w:rsid w:val="005C5835"/>
    <w:rsid w:val="005C7BC3"/>
    <w:rsid w:val="005C7C02"/>
    <w:rsid w:val="005D2E95"/>
    <w:rsid w:val="005D3180"/>
    <w:rsid w:val="005D4EBD"/>
    <w:rsid w:val="005D6F72"/>
    <w:rsid w:val="005D7152"/>
    <w:rsid w:val="005E11B1"/>
    <w:rsid w:val="005E1ECE"/>
    <w:rsid w:val="005E4602"/>
    <w:rsid w:val="005F3780"/>
    <w:rsid w:val="005F523D"/>
    <w:rsid w:val="005F560C"/>
    <w:rsid w:val="00600530"/>
    <w:rsid w:val="00606197"/>
    <w:rsid w:val="00613985"/>
    <w:rsid w:val="00615B70"/>
    <w:rsid w:val="0062195C"/>
    <w:rsid w:val="00622774"/>
    <w:rsid w:val="00625067"/>
    <w:rsid w:val="00627C3B"/>
    <w:rsid w:val="00632414"/>
    <w:rsid w:val="00632946"/>
    <w:rsid w:val="006334B8"/>
    <w:rsid w:val="00650716"/>
    <w:rsid w:val="006516B3"/>
    <w:rsid w:val="0065520F"/>
    <w:rsid w:val="00656290"/>
    <w:rsid w:val="0065736D"/>
    <w:rsid w:val="00663288"/>
    <w:rsid w:val="00663FB7"/>
    <w:rsid w:val="006658FD"/>
    <w:rsid w:val="006672C2"/>
    <w:rsid w:val="00670EB3"/>
    <w:rsid w:val="00670F58"/>
    <w:rsid w:val="0067166F"/>
    <w:rsid w:val="00673804"/>
    <w:rsid w:val="00673AA5"/>
    <w:rsid w:val="00676C4C"/>
    <w:rsid w:val="006809C0"/>
    <w:rsid w:val="00685367"/>
    <w:rsid w:val="00685A2D"/>
    <w:rsid w:val="00690B21"/>
    <w:rsid w:val="0069524F"/>
    <w:rsid w:val="006A0E6D"/>
    <w:rsid w:val="006A7002"/>
    <w:rsid w:val="006B315E"/>
    <w:rsid w:val="006B332C"/>
    <w:rsid w:val="006B5BA9"/>
    <w:rsid w:val="006C0DE7"/>
    <w:rsid w:val="006C2A48"/>
    <w:rsid w:val="006C4076"/>
    <w:rsid w:val="006C735A"/>
    <w:rsid w:val="006D0132"/>
    <w:rsid w:val="006D14CD"/>
    <w:rsid w:val="006D1737"/>
    <w:rsid w:val="006D17FF"/>
    <w:rsid w:val="006D1C3D"/>
    <w:rsid w:val="006D2F30"/>
    <w:rsid w:val="006D3185"/>
    <w:rsid w:val="006D3307"/>
    <w:rsid w:val="006D39B1"/>
    <w:rsid w:val="006D4C9A"/>
    <w:rsid w:val="006D7AA8"/>
    <w:rsid w:val="006E00DD"/>
    <w:rsid w:val="006E4C2D"/>
    <w:rsid w:val="006E75AF"/>
    <w:rsid w:val="006F0A90"/>
    <w:rsid w:val="006F147A"/>
    <w:rsid w:val="006F2939"/>
    <w:rsid w:val="006F71FD"/>
    <w:rsid w:val="00704F4D"/>
    <w:rsid w:val="007076FC"/>
    <w:rsid w:val="00711B47"/>
    <w:rsid w:val="007139EC"/>
    <w:rsid w:val="00714A99"/>
    <w:rsid w:val="00717F24"/>
    <w:rsid w:val="00721136"/>
    <w:rsid w:val="00721C7F"/>
    <w:rsid w:val="0072234C"/>
    <w:rsid w:val="00723765"/>
    <w:rsid w:val="00724D9B"/>
    <w:rsid w:val="00726D24"/>
    <w:rsid w:val="007270B6"/>
    <w:rsid w:val="00727D41"/>
    <w:rsid w:val="00733197"/>
    <w:rsid w:val="007336CD"/>
    <w:rsid w:val="00733FB2"/>
    <w:rsid w:val="00733FCF"/>
    <w:rsid w:val="007344E8"/>
    <w:rsid w:val="007352A8"/>
    <w:rsid w:val="007360E9"/>
    <w:rsid w:val="007411D5"/>
    <w:rsid w:val="007417C3"/>
    <w:rsid w:val="00741E88"/>
    <w:rsid w:val="00744CD0"/>
    <w:rsid w:val="0075030E"/>
    <w:rsid w:val="0075353A"/>
    <w:rsid w:val="00755164"/>
    <w:rsid w:val="00760F3C"/>
    <w:rsid w:val="007639EC"/>
    <w:rsid w:val="007663E3"/>
    <w:rsid w:val="00770933"/>
    <w:rsid w:val="0077109D"/>
    <w:rsid w:val="007710A6"/>
    <w:rsid w:val="00773C4D"/>
    <w:rsid w:val="00783E0D"/>
    <w:rsid w:val="0078774F"/>
    <w:rsid w:val="0079316E"/>
    <w:rsid w:val="00795A98"/>
    <w:rsid w:val="00795CBF"/>
    <w:rsid w:val="00796F33"/>
    <w:rsid w:val="00797C75"/>
    <w:rsid w:val="007A1116"/>
    <w:rsid w:val="007A3AEC"/>
    <w:rsid w:val="007A61B2"/>
    <w:rsid w:val="007A6667"/>
    <w:rsid w:val="007A7248"/>
    <w:rsid w:val="007A73FA"/>
    <w:rsid w:val="007B27BA"/>
    <w:rsid w:val="007B577F"/>
    <w:rsid w:val="007C0A2D"/>
    <w:rsid w:val="007C216C"/>
    <w:rsid w:val="007C2ED0"/>
    <w:rsid w:val="007C391D"/>
    <w:rsid w:val="007C4444"/>
    <w:rsid w:val="007C4F66"/>
    <w:rsid w:val="007C606C"/>
    <w:rsid w:val="007C62FB"/>
    <w:rsid w:val="007C69F2"/>
    <w:rsid w:val="007D11FE"/>
    <w:rsid w:val="007D34C7"/>
    <w:rsid w:val="007D4BF0"/>
    <w:rsid w:val="007D56AE"/>
    <w:rsid w:val="007E097D"/>
    <w:rsid w:val="007E3F5C"/>
    <w:rsid w:val="007F1D55"/>
    <w:rsid w:val="007F5305"/>
    <w:rsid w:val="007F6115"/>
    <w:rsid w:val="007F7491"/>
    <w:rsid w:val="007F76AF"/>
    <w:rsid w:val="00800589"/>
    <w:rsid w:val="00801B0A"/>
    <w:rsid w:val="00801D8C"/>
    <w:rsid w:val="0080276D"/>
    <w:rsid w:val="00806598"/>
    <w:rsid w:val="00810681"/>
    <w:rsid w:val="00811901"/>
    <w:rsid w:val="00821DA9"/>
    <w:rsid w:val="008221FD"/>
    <w:rsid w:val="00822270"/>
    <w:rsid w:val="00824B12"/>
    <w:rsid w:val="00831EA8"/>
    <w:rsid w:val="00840D53"/>
    <w:rsid w:val="0084213E"/>
    <w:rsid w:val="008471DD"/>
    <w:rsid w:val="00852A10"/>
    <w:rsid w:val="008551A1"/>
    <w:rsid w:val="008663C7"/>
    <w:rsid w:val="008668B8"/>
    <w:rsid w:val="00867174"/>
    <w:rsid w:val="00870262"/>
    <w:rsid w:val="008732D1"/>
    <w:rsid w:val="008742BC"/>
    <w:rsid w:val="00874519"/>
    <w:rsid w:val="0087549C"/>
    <w:rsid w:val="00880C08"/>
    <w:rsid w:val="00886EA0"/>
    <w:rsid w:val="00886F2F"/>
    <w:rsid w:val="00887CE8"/>
    <w:rsid w:val="0089080E"/>
    <w:rsid w:val="00890943"/>
    <w:rsid w:val="00893F47"/>
    <w:rsid w:val="008A0B69"/>
    <w:rsid w:val="008A3CBC"/>
    <w:rsid w:val="008B0163"/>
    <w:rsid w:val="008B11C0"/>
    <w:rsid w:val="008B24A4"/>
    <w:rsid w:val="008B26FD"/>
    <w:rsid w:val="008B6FC3"/>
    <w:rsid w:val="008B71A2"/>
    <w:rsid w:val="008B7C9D"/>
    <w:rsid w:val="008C2EAE"/>
    <w:rsid w:val="008C42EA"/>
    <w:rsid w:val="008C5280"/>
    <w:rsid w:val="008D0915"/>
    <w:rsid w:val="008D3439"/>
    <w:rsid w:val="008D6026"/>
    <w:rsid w:val="008D6309"/>
    <w:rsid w:val="008E17B3"/>
    <w:rsid w:val="008E4809"/>
    <w:rsid w:val="008E5454"/>
    <w:rsid w:val="008E5A56"/>
    <w:rsid w:val="008E65B2"/>
    <w:rsid w:val="008F13F5"/>
    <w:rsid w:val="008F210B"/>
    <w:rsid w:val="008F3735"/>
    <w:rsid w:val="00904ED6"/>
    <w:rsid w:val="00905741"/>
    <w:rsid w:val="00905A46"/>
    <w:rsid w:val="009077ED"/>
    <w:rsid w:val="009125C1"/>
    <w:rsid w:val="00912B0A"/>
    <w:rsid w:val="00912D58"/>
    <w:rsid w:val="00913A58"/>
    <w:rsid w:val="00913A5C"/>
    <w:rsid w:val="00915348"/>
    <w:rsid w:val="009214D2"/>
    <w:rsid w:val="00922819"/>
    <w:rsid w:val="00931F6A"/>
    <w:rsid w:val="00933BE1"/>
    <w:rsid w:val="00934572"/>
    <w:rsid w:val="00935C3C"/>
    <w:rsid w:val="00936D44"/>
    <w:rsid w:val="0094280A"/>
    <w:rsid w:val="00942D37"/>
    <w:rsid w:val="00947AAD"/>
    <w:rsid w:val="00947C7F"/>
    <w:rsid w:val="00951860"/>
    <w:rsid w:val="009563C4"/>
    <w:rsid w:val="009566D5"/>
    <w:rsid w:val="00957E80"/>
    <w:rsid w:val="00961A2B"/>
    <w:rsid w:val="009641AF"/>
    <w:rsid w:val="00974F94"/>
    <w:rsid w:val="00980AA9"/>
    <w:rsid w:val="00984015"/>
    <w:rsid w:val="00985C3A"/>
    <w:rsid w:val="00986EEA"/>
    <w:rsid w:val="00995238"/>
    <w:rsid w:val="009A017F"/>
    <w:rsid w:val="009A1C18"/>
    <w:rsid w:val="009A2352"/>
    <w:rsid w:val="009A28FA"/>
    <w:rsid w:val="009A59E6"/>
    <w:rsid w:val="009A7E37"/>
    <w:rsid w:val="009B00F7"/>
    <w:rsid w:val="009B040A"/>
    <w:rsid w:val="009B05FE"/>
    <w:rsid w:val="009B07FF"/>
    <w:rsid w:val="009B104D"/>
    <w:rsid w:val="009B10A3"/>
    <w:rsid w:val="009B3724"/>
    <w:rsid w:val="009B383C"/>
    <w:rsid w:val="009B3D2B"/>
    <w:rsid w:val="009B57E3"/>
    <w:rsid w:val="009B6458"/>
    <w:rsid w:val="009C44C7"/>
    <w:rsid w:val="009C6193"/>
    <w:rsid w:val="009D15F0"/>
    <w:rsid w:val="009D1646"/>
    <w:rsid w:val="009D2857"/>
    <w:rsid w:val="009D3D68"/>
    <w:rsid w:val="009D4112"/>
    <w:rsid w:val="009E1CE2"/>
    <w:rsid w:val="009E3315"/>
    <w:rsid w:val="009E414E"/>
    <w:rsid w:val="009E644C"/>
    <w:rsid w:val="009E7BCF"/>
    <w:rsid w:val="009F44D8"/>
    <w:rsid w:val="009F4731"/>
    <w:rsid w:val="009F4E63"/>
    <w:rsid w:val="009F573D"/>
    <w:rsid w:val="009F70FF"/>
    <w:rsid w:val="00A00020"/>
    <w:rsid w:val="00A0196E"/>
    <w:rsid w:val="00A031C7"/>
    <w:rsid w:val="00A03202"/>
    <w:rsid w:val="00A04693"/>
    <w:rsid w:val="00A142BA"/>
    <w:rsid w:val="00A207CB"/>
    <w:rsid w:val="00A250D6"/>
    <w:rsid w:val="00A26224"/>
    <w:rsid w:val="00A26276"/>
    <w:rsid w:val="00A30216"/>
    <w:rsid w:val="00A32456"/>
    <w:rsid w:val="00A32CF1"/>
    <w:rsid w:val="00A363B0"/>
    <w:rsid w:val="00A40A45"/>
    <w:rsid w:val="00A429B8"/>
    <w:rsid w:val="00A44B9E"/>
    <w:rsid w:val="00A457D3"/>
    <w:rsid w:val="00A46A87"/>
    <w:rsid w:val="00A46FFA"/>
    <w:rsid w:val="00A50498"/>
    <w:rsid w:val="00A505BF"/>
    <w:rsid w:val="00A5254B"/>
    <w:rsid w:val="00A54FE8"/>
    <w:rsid w:val="00A601A0"/>
    <w:rsid w:val="00A63D47"/>
    <w:rsid w:val="00A640BD"/>
    <w:rsid w:val="00A6449F"/>
    <w:rsid w:val="00A65D0D"/>
    <w:rsid w:val="00A66970"/>
    <w:rsid w:val="00A73B2E"/>
    <w:rsid w:val="00A74F6C"/>
    <w:rsid w:val="00A75207"/>
    <w:rsid w:val="00A75405"/>
    <w:rsid w:val="00A77BB7"/>
    <w:rsid w:val="00A8096F"/>
    <w:rsid w:val="00A821E3"/>
    <w:rsid w:val="00A8272E"/>
    <w:rsid w:val="00A864D7"/>
    <w:rsid w:val="00A87888"/>
    <w:rsid w:val="00A91221"/>
    <w:rsid w:val="00A94658"/>
    <w:rsid w:val="00A971CD"/>
    <w:rsid w:val="00A97470"/>
    <w:rsid w:val="00A97512"/>
    <w:rsid w:val="00AA3175"/>
    <w:rsid w:val="00AA32B2"/>
    <w:rsid w:val="00AA3770"/>
    <w:rsid w:val="00AA5DFA"/>
    <w:rsid w:val="00AA6328"/>
    <w:rsid w:val="00AA6334"/>
    <w:rsid w:val="00AA69F1"/>
    <w:rsid w:val="00AB1ED9"/>
    <w:rsid w:val="00AB3E35"/>
    <w:rsid w:val="00AB7E8A"/>
    <w:rsid w:val="00AC10D6"/>
    <w:rsid w:val="00AC32C8"/>
    <w:rsid w:val="00AC49BB"/>
    <w:rsid w:val="00AC525E"/>
    <w:rsid w:val="00AC562F"/>
    <w:rsid w:val="00AC74F7"/>
    <w:rsid w:val="00AC7B05"/>
    <w:rsid w:val="00AD2714"/>
    <w:rsid w:val="00AE10F6"/>
    <w:rsid w:val="00AE173C"/>
    <w:rsid w:val="00AE1DF2"/>
    <w:rsid w:val="00AE66E3"/>
    <w:rsid w:val="00AE6BD4"/>
    <w:rsid w:val="00AF24C2"/>
    <w:rsid w:val="00B01C96"/>
    <w:rsid w:val="00B0652A"/>
    <w:rsid w:val="00B06AC0"/>
    <w:rsid w:val="00B07A83"/>
    <w:rsid w:val="00B1026B"/>
    <w:rsid w:val="00B14328"/>
    <w:rsid w:val="00B21A6B"/>
    <w:rsid w:val="00B23380"/>
    <w:rsid w:val="00B24FD7"/>
    <w:rsid w:val="00B26D53"/>
    <w:rsid w:val="00B30123"/>
    <w:rsid w:val="00B3457B"/>
    <w:rsid w:val="00B35826"/>
    <w:rsid w:val="00B36792"/>
    <w:rsid w:val="00B36D3C"/>
    <w:rsid w:val="00B41BA6"/>
    <w:rsid w:val="00B45AA1"/>
    <w:rsid w:val="00B46494"/>
    <w:rsid w:val="00B47814"/>
    <w:rsid w:val="00B52841"/>
    <w:rsid w:val="00B546C7"/>
    <w:rsid w:val="00B55434"/>
    <w:rsid w:val="00B5756F"/>
    <w:rsid w:val="00B606A1"/>
    <w:rsid w:val="00B62CD7"/>
    <w:rsid w:val="00B6658B"/>
    <w:rsid w:val="00B70ECC"/>
    <w:rsid w:val="00B74060"/>
    <w:rsid w:val="00B74889"/>
    <w:rsid w:val="00B750C0"/>
    <w:rsid w:val="00B82001"/>
    <w:rsid w:val="00B83116"/>
    <w:rsid w:val="00B83B66"/>
    <w:rsid w:val="00B84F90"/>
    <w:rsid w:val="00B85017"/>
    <w:rsid w:val="00B87D97"/>
    <w:rsid w:val="00B92161"/>
    <w:rsid w:val="00B95F99"/>
    <w:rsid w:val="00B97197"/>
    <w:rsid w:val="00BA027B"/>
    <w:rsid w:val="00BA495A"/>
    <w:rsid w:val="00BA59D0"/>
    <w:rsid w:val="00BB2248"/>
    <w:rsid w:val="00BB4678"/>
    <w:rsid w:val="00BC3EC3"/>
    <w:rsid w:val="00BC40FC"/>
    <w:rsid w:val="00BC57C8"/>
    <w:rsid w:val="00BC58D7"/>
    <w:rsid w:val="00BC71A7"/>
    <w:rsid w:val="00BD1485"/>
    <w:rsid w:val="00BD62A7"/>
    <w:rsid w:val="00BD6803"/>
    <w:rsid w:val="00BD79F4"/>
    <w:rsid w:val="00BE4095"/>
    <w:rsid w:val="00BE74BC"/>
    <w:rsid w:val="00BE784D"/>
    <w:rsid w:val="00BF0825"/>
    <w:rsid w:val="00BF0F77"/>
    <w:rsid w:val="00BF2A8B"/>
    <w:rsid w:val="00BF3FE9"/>
    <w:rsid w:val="00BF6AA6"/>
    <w:rsid w:val="00BF6C55"/>
    <w:rsid w:val="00C0009D"/>
    <w:rsid w:val="00C0157A"/>
    <w:rsid w:val="00C025E7"/>
    <w:rsid w:val="00C03942"/>
    <w:rsid w:val="00C04B2D"/>
    <w:rsid w:val="00C05795"/>
    <w:rsid w:val="00C05B12"/>
    <w:rsid w:val="00C06816"/>
    <w:rsid w:val="00C07F2C"/>
    <w:rsid w:val="00C14EFE"/>
    <w:rsid w:val="00C175E2"/>
    <w:rsid w:val="00C201ED"/>
    <w:rsid w:val="00C204FD"/>
    <w:rsid w:val="00C21CAA"/>
    <w:rsid w:val="00C23118"/>
    <w:rsid w:val="00C23620"/>
    <w:rsid w:val="00C2734C"/>
    <w:rsid w:val="00C27EC0"/>
    <w:rsid w:val="00C302A2"/>
    <w:rsid w:val="00C31D78"/>
    <w:rsid w:val="00C32D98"/>
    <w:rsid w:val="00C330E4"/>
    <w:rsid w:val="00C3526D"/>
    <w:rsid w:val="00C353C9"/>
    <w:rsid w:val="00C35FB7"/>
    <w:rsid w:val="00C366E6"/>
    <w:rsid w:val="00C367EA"/>
    <w:rsid w:val="00C373AC"/>
    <w:rsid w:val="00C37CB1"/>
    <w:rsid w:val="00C42AFA"/>
    <w:rsid w:val="00C445FC"/>
    <w:rsid w:val="00C45C86"/>
    <w:rsid w:val="00C47C25"/>
    <w:rsid w:val="00C47EAD"/>
    <w:rsid w:val="00C51812"/>
    <w:rsid w:val="00C51E69"/>
    <w:rsid w:val="00C54172"/>
    <w:rsid w:val="00C569F6"/>
    <w:rsid w:val="00C62255"/>
    <w:rsid w:val="00C63005"/>
    <w:rsid w:val="00C63D74"/>
    <w:rsid w:val="00C63EA1"/>
    <w:rsid w:val="00C6641B"/>
    <w:rsid w:val="00C7250E"/>
    <w:rsid w:val="00C7650C"/>
    <w:rsid w:val="00C7789B"/>
    <w:rsid w:val="00C81DDA"/>
    <w:rsid w:val="00C83C55"/>
    <w:rsid w:val="00C84A2C"/>
    <w:rsid w:val="00C862FC"/>
    <w:rsid w:val="00C86AC3"/>
    <w:rsid w:val="00C872D1"/>
    <w:rsid w:val="00C87C40"/>
    <w:rsid w:val="00C87D6C"/>
    <w:rsid w:val="00C91F27"/>
    <w:rsid w:val="00C93378"/>
    <w:rsid w:val="00C93CD8"/>
    <w:rsid w:val="00CA0DCB"/>
    <w:rsid w:val="00CA237D"/>
    <w:rsid w:val="00CA4F1C"/>
    <w:rsid w:val="00CA639C"/>
    <w:rsid w:val="00CA7629"/>
    <w:rsid w:val="00CB0029"/>
    <w:rsid w:val="00CB037C"/>
    <w:rsid w:val="00CB03AB"/>
    <w:rsid w:val="00CB1B37"/>
    <w:rsid w:val="00CB2C20"/>
    <w:rsid w:val="00CB6991"/>
    <w:rsid w:val="00CC039D"/>
    <w:rsid w:val="00CC0BD9"/>
    <w:rsid w:val="00CC1068"/>
    <w:rsid w:val="00CC1F1B"/>
    <w:rsid w:val="00CC4099"/>
    <w:rsid w:val="00CC5F5A"/>
    <w:rsid w:val="00CC7930"/>
    <w:rsid w:val="00CC7C9D"/>
    <w:rsid w:val="00CC7FCF"/>
    <w:rsid w:val="00CD0C09"/>
    <w:rsid w:val="00CD0EA4"/>
    <w:rsid w:val="00CD1DF7"/>
    <w:rsid w:val="00CD2D8D"/>
    <w:rsid w:val="00CD424E"/>
    <w:rsid w:val="00CD575E"/>
    <w:rsid w:val="00CD674C"/>
    <w:rsid w:val="00CD7CEE"/>
    <w:rsid w:val="00CE2234"/>
    <w:rsid w:val="00CE2A1C"/>
    <w:rsid w:val="00CF335E"/>
    <w:rsid w:val="00CF5FD8"/>
    <w:rsid w:val="00CF68BD"/>
    <w:rsid w:val="00CF7F86"/>
    <w:rsid w:val="00D00057"/>
    <w:rsid w:val="00D031D8"/>
    <w:rsid w:val="00D05380"/>
    <w:rsid w:val="00D360BE"/>
    <w:rsid w:val="00D37B3C"/>
    <w:rsid w:val="00D4108C"/>
    <w:rsid w:val="00D4294F"/>
    <w:rsid w:val="00D443FC"/>
    <w:rsid w:val="00D47846"/>
    <w:rsid w:val="00D50787"/>
    <w:rsid w:val="00D53701"/>
    <w:rsid w:val="00D60895"/>
    <w:rsid w:val="00D6405E"/>
    <w:rsid w:val="00D65785"/>
    <w:rsid w:val="00D65B07"/>
    <w:rsid w:val="00D668D8"/>
    <w:rsid w:val="00D72193"/>
    <w:rsid w:val="00D73E48"/>
    <w:rsid w:val="00D747CA"/>
    <w:rsid w:val="00D82284"/>
    <w:rsid w:val="00D841F9"/>
    <w:rsid w:val="00D84A62"/>
    <w:rsid w:val="00D853F0"/>
    <w:rsid w:val="00D85A06"/>
    <w:rsid w:val="00D863A8"/>
    <w:rsid w:val="00D925B5"/>
    <w:rsid w:val="00D94292"/>
    <w:rsid w:val="00DA03DB"/>
    <w:rsid w:val="00DA0A5A"/>
    <w:rsid w:val="00DA1815"/>
    <w:rsid w:val="00DA4303"/>
    <w:rsid w:val="00DA71EE"/>
    <w:rsid w:val="00DB192A"/>
    <w:rsid w:val="00DB7B11"/>
    <w:rsid w:val="00DC0B18"/>
    <w:rsid w:val="00DC0D56"/>
    <w:rsid w:val="00DC14D7"/>
    <w:rsid w:val="00DC1BEE"/>
    <w:rsid w:val="00DC1DDC"/>
    <w:rsid w:val="00DC4C8E"/>
    <w:rsid w:val="00DC517E"/>
    <w:rsid w:val="00DC5194"/>
    <w:rsid w:val="00DC7143"/>
    <w:rsid w:val="00DD02E0"/>
    <w:rsid w:val="00DD38D8"/>
    <w:rsid w:val="00DD3D31"/>
    <w:rsid w:val="00DD6E1C"/>
    <w:rsid w:val="00DD737A"/>
    <w:rsid w:val="00DE0C1D"/>
    <w:rsid w:val="00DE0EB1"/>
    <w:rsid w:val="00DE32BA"/>
    <w:rsid w:val="00DE3523"/>
    <w:rsid w:val="00DE47D5"/>
    <w:rsid w:val="00DF14DC"/>
    <w:rsid w:val="00DF1704"/>
    <w:rsid w:val="00DF6B4F"/>
    <w:rsid w:val="00DF7C74"/>
    <w:rsid w:val="00E023CB"/>
    <w:rsid w:val="00E0440A"/>
    <w:rsid w:val="00E04C38"/>
    <w:rsid w:val="00E0565D"/>
    <w:rsid w:val="00E0607C"/>
    <w:rsid w:val="00E13AA3"/>
    <w:rsid w:val="00E159BA"/>
    <w:rsid w:val="00E2341D"/>
    <w:rsid w:val="00E23A2F"/>
    <w:rsid w:val="00E243CE"/>
    <w:rsid w:val="00E25A12"/>
    <w:rsid w:val="00E272D0"/>
    <w:rsid w:val="00E27BF4"/>
    <w:rsid w:val="00E30680"/>
    <w:rsid w:val="00E3243D"/>
    <w:rsid w:val="00E403D7"/>
    <w:rsid w:val="00E46DAD"/>
    <w:rsid w:val="00E518A1"/>
    <w:rsid w:val="00E52B43"/>
    <w:rsid w:val="00E535DC"/>
    <w:rsid w:val="00E5529C"/>
    <w:rsid w:val="00E56CEA"/>
    <w:rsid w:val="00E60073"/>
    <w:rsid w:val="00E61D01"/>
    <w:rsid w:val="00E63C71"/>
    <w:rsid w:val="00E6429D"/>
    <w:rsid w:val="00E65168"/>
    <w:rsid w:val="00E65F26"/>
    <w:rsid w:val="00E71374"/>
    <w:rsid w:val="00E739EB"/>
    <w:rsid w:val="00E74663"/>
    <w:rsid w:val="00E75790"/>
    <w:rsid w:val="00E769CD"/>
    <w:rsid w:val="00E80D79"/>
    <w:rsid w:val="00E816B8"/>
    <w:rsid w:val="00E81964"/>
    <w:rsid w:val="00E863DD"/>
    <w:rsid w:val="00E913E1"/>
    <w:rsid w:val="00E92E9C"/>
    <w:rsid w:val="00E96478"/>
    <w:rsid w:val="00EA10D2"/>
    <w:rsid w:val="00EA14C8"/>
    <w:rsid w:val="00EA3315"/>
    <w:rsid w:val="00EA510F"/>
    <w:rsid w:val="00EB0959"/>
    <w:rsid w:val="00EB1DA9"/>
    <w:rsid w:val="00EB6CBD"/>
    <w:rsid w:val="00EC0E8F"/>
    <w:rsid w:val="00EC1A32"/>
    <w:rsid w:val="00EC23C7"/>
    <w:rsid w:val="00EC6595"/>
    <w:rsid w:val="00ED2215"/>
    <w:rsid w:val="00ED4758"/>
    <w:rsid w:val="00ED7666"/>
    <w:rsid w:val="00ED7D8D"/>
    <w:rsid w:val="00EE2421"/>
    <w:rsid w:val="00EE2492"/>
    <w:rsid w:val="00EE27DC"/>
    <w:rsid w:val="00EE2D5B"/>
    <w:rsid w:val="00EE4A18"/>
    <w:rsid w:val="00EE7352"/>
    <w:rsid w:val="00EF0F49"/>
    <w:rsid w:val="00EF147D"/>
    <w:rsid w:val="00EF480F"/>
    <w:rsid w:val="00EF5F28"/>
    <w:rsid w:val="00EF7E57"/>
    <w:rsid w:val="00F01FF9"/>
    <w:rsid w:val="00F0251A"/>
    <w:rsid w:val="00F02E7C"/>
    <w:rsid w:val="00F03FC9"/>
    <w:rsid w:val="00F056B0"/>
    <w:rsid w:val="00F07D2F"/>
    <w:rsid w:val="00F13B47"/>
    <w:rsid w:val="00F16E1E"/>
    <w:rsid w:val="00F173C0"/>
    <w:rsid w:val="00F2024A"/>
    <w:rsid w:val="00F20884"/>
    <w:rsid w:val="00F23F89"/>
    <w:rsid w:val="00F30455"/>
    <w:rsid w:val="00F30E27"/>
    <w:rsid w:val="00F33581"/>
    <w:rsid w:val="00F33C1C"/>
    <w:rsid w:val="00F35822"/>
    <w:rsid w:val="00F35A0B"/>
    <w:rsid w:val="00F37FFD"/>
    <w:rsid w:val="00F434C2"/>
    <w:rsid w:val="00F50009"/>
    <w:rsid w:val="00F52D75"/>
    <w:rsid w:val="00F611D1"/>
    <w:rsid w:val="00F61EBA"/>
    <w:rsid w:val="00F643FA"/>
    <w:rsid w:val="00F64727"/>
    <w:rsid w:val="00F64838"/>
    <w:rsid w:val="00F64C5E"/>
    <w:rsid w:val="00F660CA"/>
    <w:rsid w:val="00F72B3D"/>
    <w:rsid w:val="00F73944"/>
    <w:rsid w:val="00F74C36"/>
    <w:rsid w:val="00F74E96"/>
    <w:rsid w:val="00F74FF0"/>
    <w:rsid w:val="00F82C6F"/>
    <w:rsid w:val="00F83E37"/>
    <w:rsid w:val="00F862BE"/>
    <w:rsid w:val="00F90A1A"/>
    <w:rsid w:val="00F939A8"/>
    <w:rsid w:val="00F9700D"/>
    <w:rsid w:val="00F97126"/>
    <w:rsid w:val="00FA0234"/>
    <w:rsid w:val="00FA1923"/>
    <w:rsid w:val="00FA453C"/>
    <w:rsid w:val="00FA55C6"/>
    <w:rsid w:val="00FB220F"/>
    <w:rsid w:val="00FB336E"/>
    <w:rsid w:val="00FB5D7B"/>
    <w:rsid w:val="00FB5E6E"/>
    <w:rsid w:val="00FC2FBB"/>
    <w:rsid w:val="00FC32E8"/>
    <w:rsid w:val="00FC4778"/>
    <w:rsid w:val="00FC5617"/>
    <w:rsid w:val="00FC69FA"/>
    <w:rsid w:val="00FD0C45"/>
    <w:rsid w:val="00FD34DE"/>
    <w:rsid w:val="00FD43A0"/>
    <w:rsid w:val="00FD534E"/>
    <w:rsid w:val="00FE05E1"/>
    <w:rsid w:val="00FE3E46"/>
    <w:rsid w:val="00FE4FC0"/>
    <w:rsid w:val="00FE509F"/>
    <w:rsid w:val="00FE5853"/>
    <w:rsid w:val="00FE6458"/>
    <w:rsid w:val="00FF1398"/>
    <w:rsid w:val="00FF28D7"/>
    <w:rsid w:val="00FF30A3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23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06197"/>
    <w:rPr>
      <w:rFonts w:cs="Times New Roman"/>
      <w:color w:val="0066CC"/>
      <w:u w:val="single"/>
    </w:rPr>
  </w:style>
  <w:style w:type="character" w:customStyle="1" w:styleId="Exact">
    <w:name w:val="Основной текст Exact"/>
    <w:uiPriority w:val="99"/>
    <w:rsid w:val="00606197"/>
    <w:rPr>
      <w:rFonts w:ascii="Times New Roman" w:hAnsi="Times New Roman"/>
      <w:spacing w:val="3"/>
      <w:sz w:val="21"/>
      <w:u w:val="none"/>
    </w:rPr>
  </w:style>
  <w:style w:type="character" w:customStyle="1" w:styleId="1">
    <w:name w:val="Заголовок №1_"/>
    <w:link w:val="10"/>
    <w:uiPriority w:val="99"/>
    <w:locked/>
    <w:rsid w:val="00606197"/>
    <w:rPr>
      <w:rFonts w:ascii="Times New Roman" w:hAnsi="Times New Roman"/>
      <w:sz w:val="27"/>
      <w:shd w:val="clear" w:color="auto" w:fill="FFFFFF"/>
    </w:rPr>
  </w:style>
  <w:style w:type="character" w:customStyle="1" w:styleId="11">
    <w:name w:val="Основной текст Знак1"/>
    <w:link w:val="a4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character" w:customStyle="1" w:styleId="2">
    <w:name w:val="Основной текст (2)_"/>
    <w:link w:val="20"/>
    <w:uiPriority w:val="99"/>
    <w:locked/>
    <w:rsid w:val="00606197"/>
    <w:rPr>
      <w:rFonts w:ascii="Times New Roman" w:hAnsi="Times New Roman"/>
      <w:b/>
      <w:sz w:val="28"/>
      <w:shd w:val="clear" w:color="auto" w:fill="FFFFFF"/>
    </w:rPr>
  </w:style>
  <w:style w:type="character" w:customStyle="1" w:styleId="21">
    <w:name w:val="Заголовок №2_"/>
    <w:link w:val="22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paragraph" w:styleId="a4">
    <w:name w:val="Body Text"/>
    <w:basedOn w:val="a"/>
    <w:link w:val="11"/>
    <w:uiPriority w:val="99"/>
    <w:rsid w:val="00606197"/>
    <w:pPr>
      <w:shd w:val="clear" w:color="auto" w:fill="FFFFFF"/>
      <w:spacing w:before="360" w:after="240" w:line="278" w:lineRule="exact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character" w:customStyle="1" w:styleId="a5">
    <w:name w:val="Основной текст Знак"/>
    <w:basedOn w:val="a0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13">
    <w:name w:val="Основной текст Знак13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2">
    <w:name w:val="Основной текст Знак12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10">
    <w:name w:val="Основной текст Знак11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00">
    <w:name w:val="Основной текст Знак10"/>
    <w:uiPriority w:val="99"/>
    <w:semiHidden/>
    <w:rsid w:val="00606197"/>
    <w:rPr>
      <w:color w:val="000000"/>
      <w:sz w:val="24"/>
    </w:rPr>
  </w:style>
  <w:style w:type="character" w:customStyle="1" w:styleId="9">
    <w:name w:val="Основной текст Знак9"/>
    <w:uiPriority w:val="99"/>
    <w:semiHidden/>
    <w:rsid w:val="00606197"/>
    <w:rPr>
      <w:color w:val="000000"/>
      <w:sz w:val="24"/>
    </w:rPr>
  </w:style>
  <w:style w:type="character" w:customStyle="1" w:styleId="8">
    <w:name w:val="Основной текст Знак8"/>
    <w:uiPriority w:val="99"/>
    <w:semiHidden/>
    <w:rsid w:val="00606197"/>
    <w:rPr>
      <w:color w:val="000000"/>
      <w:sz w:val="24"/>
    </w:rPr>
  </w:style>
  <w:style w:type="character" w:customStyle="1" w:styleId="7">
    <w:name w:val="Основной текст Знак7"/>
    <w:uiPriority w:val="99"/>
    <w:semiHidden/>
    <w:rsid w:val="00606197"/>
    <w:rPr>
      <w:color w:val="000000"/>
    </w:rPr>
  </w:style>
  <w:style w:type="character" w:customStyle="1" w:styleId="6">
    <w:name w:val="Основной текст Знак6"/>
    <w:uiPriority w:val="99"/>
    <w:semiHidden/>
    <w:rsid w:val="00606197"/>
    <w:rPr>
      <w:color w:val="000000"/>
    </w:rPr>
  </w:style>
  <w:style w:type="character" w:customStyle="1" w:styleId="5">
    <w:name w:val="Основной текст Знак5"/>
    <w:uiPriority w:val="99"/>
    <w:semiHidden/>
    <w:rsid w:val="00606197"/>
    <w:rPr>
      <w:color w:val="000000"/>
    </w:rPr>
  </w:style>
  <w:style w:type="character" w:customStyle="1" w:styleId="4">
    <w:name w:val="Основной текст Знак4"/>
    <w:uiPriority w:val="99"/>
    <w:semiHidden/>
    <w:rsid w:val="00606197"/>
    <w:rPr>
      <w:color w:val="000000"/>
    </w:rPr>
  </w:style>
  <w:style w:type="character" w:customStyle="1" w:styleId="3">
    <w:name w:val="Основной текст Знак3"/>
    <w:uiPriority w:val="99"/>
    <w:semiHidden/>
    <w:rsid w:val="00606197"/>
    <w:rPr>
      <w:color w:val="000000"/>
    </w:rPr>
  </w:style>
  <w:style w:type="character" w:customStyle="1" w:styleId="23">
    <w:name w:val="Основной текст Знак2"/>
    <w:uiPriority w:val="99"/>
    <w:semiHidden/>
    <w:rsid w:val="00606197"/>
    <w:rPr>
      <w:color w:val="000000"/>
    </w:rPr>
  </w:style>
  <w:style w:type="character" w:customStyle="1" w:styleId="4Exact">
    <w:name w:val="Основной текст (4) Exact"/>
    <w:uiPriority w:val="99"/>
    <w:rsid w:val="00606197"/>
    <w:rPr>
      <w:rFonts w:ascii="Times New Roman" w:hAnsi="Times New Roman"/>
      <w:sz w:val="14"/>
      <w:u w:val="none"/>
    </w:rPr>
  </w:style>
  <w:style w:type="character" w:customStyle="1" w:styleId="30">
    <w:name w:val="Основной текст (3)_"/>
    <w:link w:val="31"/>
    <w:uiPriority w:val="99"/>
    <w:locked/>
    <w:rsid w:val="00606197"/>
    <w:rPr>
      <w:rFonts w:ascii="Times New Roman" w:hAnsi="Times New Roman"/>
      <w:i/>
      <w:sz w:val="23"/>
      <w:shd w:val="clear" w:color="auto" w:fill="FFFFFF"/>
    </w:rPr>
  </w:style>
  <w:style w:type="character" w:customStyle="1" w:styleId="40">
    <w:name w:val="Основной текст (4)_"/>
    <w:link w:val="41"/>
    <w:uiPriority w:val="99"/>
    <w:locked/>
    <w:rsid w:val="00606197"/>
    <w:rPr>
      <w:rFonts w:ascii="Times New Roman" w:hAnsi="Times New Roman"/>
      <w:sz w:val="15"/>
      <w:shd w:val="clear" w:color="auto" w:fill="FFFFFF"/>
    </w:rPr>
  </w:style>
  <w:style w:type="character" w:customStyle="1" w:styleId="a6">
    <w:name w:val="Основной текст + Курсив"/>
    <w:uiPriority w:val="99"/>
    <w:rsid w:val="00606197"/>
    <w:rPr>
      <w:rFonts w:ascii="Times New Roman" w:hAnsi="Times New Roman"/>
      <w:i/>
      <w:sz w:val="23"/>
      <w:u w:val="none"/>
    </w:rPr>
  </w:style>
  <w:style w:type="character" w:customStyle="1" w:styleId="32">
    <w:name w:val="Основной текст (3) + Не курсив"/>
    <w:uiPriority w:val="99"/>
    <w:rsid w:val="00606197"/>
    <w:rPr>
      <w:rFonts w:ascii="Times New Roman" w:hAnsi="Times New Roman"/>
      <w:sz w:val="23"/>
      <w:u w:val="none"/>
    </w:rPr>
  </w:style>
  <w:style w:type="character" w:customStyle="1" w:styleId="a7">
    <w:name w:val="Колонтитул_"/>
    <w:link w:val="14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character" w:customStyle="1" w:styleId="a8">
    <w:name w:val="Колонтитул"/>
    <w:uiPriority w:val="99"/>
    <w:rsid w:val="00606197"/>
  </w:style>
  <w:style w:type="character" w:customStyle="1" w:styleId="411">
    <w:name w:val="Основной текст (4) + 11"/>
    <w:aliases w:val="5 pt"/>
    <w:uiPriority w:val="99"/>
    <w:rsid w:val="00606197"/>
    <w:rPr>
      <w:rFonts w:ascii="Times New Roman" w:hAnsi="Times New Roman"/>
      <w:noProof/>
      <w:sz w:val="23"/>
      <w:u w:val="none"/>
    </w:rPr>
  </w:style>
  <w:style w:type="paragraph" w:customStyle="1" w:styleId="10">
    <w:name w:val="Заголовок №1"/>
    <w:basedOn w:val="a"/>
    <w:link w:val="1"/>
    <w:uiPriority w:val="99"/>
    <w:rsid w:val="00606197"/>
    <w:pPr>
      <w:shd w:val="clear" w:color="auto" w:fill="FFFFFF"/>
      <w:spacing w:after="360" w:line="240" w:lineRule="atLeast"/>
      <w:outlineLvl w:val="0"/>
    </w:pPr>
    <w:rPr>
      <w:rFonts w:ascii="Times New Roman" w:eastAsiaTheme="minorHAnsi" w:hAnsi="Times New Roman" w:cstheme="minorBidi"/>
      <w:color w:val="auto"/>
      <w:sz w:val="27"/>
      <w:szCs w:val="22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606197"/>
    <w:pPr>
      <w:shd w:val="clear" w:color="auto" w:fill="FFFFFF"/>
      <w:spacing w:before="240" w:after="60" w:line="240" w:lineRule="atLeast"/>
    </w:pPr>
    <w:rPr>
      <w:rFonts w:ascii="Times New Roman" w:eastAsiaTheme="minorHAnsi" w:hAnsi="Times New Roman" w:cstheme="minorBidi"/>
      <w:b/>
      <w:color w:val="auto"/>
      <w:sz w:val="28"/>
      <w:szCs w:val="22"/>
      <w:lang w:eastAsia="en-US"/>
    </w:rPr>
  </w:style>
  <w:style w:type="paragraph" w:customStyle="1" w:styleId="22">
    <w:name w:val="Заголовок №2"/>
    <w:basedOn w:val="a"/>
    <w:link w:val="21"/>
    <w:uiPriority w:val="99"/>
    <w:rsid w:val="00606197"/>
    <w:pPr>
      <w:shd w:val="clear" w:color="auto" w:fill="FFFFFF"/>
      <w:spacing w:before="600" w:after="240" w:line="274" w:lineRule="exact"/>
      <w:jc w:val="center"/>
      <w:outlineLvl w:val="1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paragraph" w:customStyle="1" w:styleId="41">
    <w:name w:val="Основной текст (4)"/>
    <w:basedOn w:val="a"/>
    <w:link w:val="40"/>
    <w:uiPriority w:val="99"/>
    <w:rsid w:val="00606197"/>
    <w:pPr>
      <w:shd w:val="clear" w:color="auto" w:fill="FFFFFF"/>
      <w:spacing w:before="480" w:after="600" w:line="182" w:lineRule="exact"/>
      <w:jc w:val="center"/>
    </w:pPr>
    <w:rPr>
      <w:rFonts w:ascii="Times New Roman" w:eastAsiaTheme="minorHAnsi" w:hAnsi="Times New Roman" w:cstheme="minorBidi"/>
      <w:color w:val="auto"/>
      <w:sz w:val="15"/>
      <w:szCs w:val="22"/>
      <w:lang w:eastAsia="en-US"/>
    </w:rPr>
  </w:style>
  <w:style w:type="paragraph" w:customStyle="1" w:styleId="31">
    <w:name w:val="Основной текст (3)"/>
    <w:basedOn w:val="a"/>
    <w:link w:val="30"/>
    <w:uiPriority w:val="99"/>
    <w:rsid w:val="00606197"/>
    <w:pPr>
      <w:shd w:val="clear" w:color="auto" w:fill="FFFFFF"/>
      <w:spacing w:before="240" w:after="60" w:line="240" w:lineRule="atLeast"/>
      <w:jc w:val="center"/>
    </w:pPr>
    <w:rPr>
      <w:rFonts w:ascii="Times New Roman" w:eastAsiaTheme="minorHAnsi" w:hAnsi="Times New Roman" w:cstheme="minorBidi"/>
      <w:i/>
      <w:color w:val="auto"/>
      <w:sz w:val="23"/>
      <w:szCs w:val="22"/>
      <w:lang w:eastAsia="en-US"/>
    </w:rPr>
  </w:style>
  <w:style w:type="paragraph" w:customStyle="1" w:styleId="14">
    <w:name w:val="Колонтитул1"/>
    <w:basedOn w:val="a"/>
    <w:link w:val="a7"/>
    <w:uiPriority w:val="99"/>
    <w:rsid w:val="00606197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6061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0619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table" w:styleId="ad">
    <w:name w:val="Table Grid"/>
    <w:basedOn w:val="a1"/>
    <w:uiPriority w:val="59"/>
    <w:rsid w:val="0060619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090B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EE2421"/>
  </w:style>
  <w:style w:type="paragraph" w:customStyle="1" w:styleId="ConsPlusNonformat">
    <w:name w:val="ConsPlusNonformat"/>
    <w:rsid w:val="00EE24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E24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24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6">
    <w:name w:val="Просмотренная гиперссылка1"/>
    <w:basedOn w:val="a0"/>
    <w:uiPriority w:val="99"/>
    <w:semiHidden/>
    <w:unhideWhenUsed/>
    <w:rsid w:val="00EE2421"/>
    <w:rPr>
      <w:color w:val="800080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E2421"/>
    <w:pPr>
      <w:widowControl/>
    </w:pPr>
    <w:rPr>
      <w:rFonts w:ascii="Tahoma" w:hAnsi="Tahoma" w:cs="Tahoma"/>
      <w:color w:val="auto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E242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unhideWhenUsed/>
    <w:rsid w:val="00EE2421"/>
    <w:pPr>
      <w:widowControl/>
      <w:spacing w:after="120" w:line="480" w:lineRule="auto"/>
    </w:pPr>
    <w:rPr>
      <w:rFonts w:ascii="Calibri" w:eastAsia="Calibri" w:hAnsi="Calibri" w:cs="Times New Roman"/>
      <w:color w:val="auto"/>
      <w:sz w:val="22"/>
      <w:szCs w:val="22"/>
      <w:lang w:val="x-none" w:eastAsia="en-US"/>
    </w:rPr>
  </w:style>
  <w:style w:type="character" w:customStyle="1" w:styleId="25">
    <w:name w:val="Основной текст 2 Знак"/>
    <w:basedOn w:val="a0"/>
    <w:link w:val="24"/>
    <w:uiPriority w:val="99"/>
    <w:rsid w:val="00EE2421"/>
    <w:rPr>
      <w:rFonts w:ascii="Calibri" w:eastAsia="Calibri" w:hAnsi="Calibri" w:cs="Times New Roman"/>
      <w:lang w:val="x-none"/>
    </w:rPr>
  </w:style>
  <w:style w:type="character" w:customStyle="1" w:styleId="ConsPlusNormal0">
    <w:name w:val="ConsPlusNormal Знак"/>
    <w:link w:val="ConsPlusNormal"/>
    <w:rsid w:val="00EE2421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EE2421"/>
    <w:pPr>
      <w:widowControl/>
      <w:ind w:left="720"/>
      <w:contextualSpacing/>
    </w:pPr>
    <w:rPr>
      <w:rFonts w:ascii="Times New Roman" w:hAnsi="Times New Roman" w:cs="Times New Roman"/>
      <w:color w:val="auto"/>
      <w:lang w:eastAsia="en-US"/>
    </w:rPr>
  </w:style>
  <w:style w:type="table" w:customStyle="1" w:styleId="17">
    <w:name w:val="Сетка таблицы1"/>
    <w:basedOn w:val="a1"/>
    <w:next w:val="ad"/>
    <w:uiPriority w:val="99"/>
    <w:rsid w:val="00EE2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Знак1 Знак Знак Знак"/>
    <w:basedOn w:val="a"/>
    <w:rsid w:val="00EE2421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styleId="af1">
    <w:name w:val="Normal (Web)"/>
    <w:basedOn w:val="a"/>
    <w:uiPriority w:val="99"/>
    <w:unhideWhenUsed/>
    <w:rsid w:val="00EE242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19">
    <w:name w:val="Без интервала1"/>
    <w:next w:val="af2"/>
    <w:uiPriority w:val="1"/>
    <w:qFormat/>
    <w:rsid w:val="00EE2421"/>
    <w:pPr>
      <w:spacing w:after="0" w:line="240" w:lineRule="auto"/>
    </w:pPr>
  </w:style>
  <w:style w:type="character" w:customStyle="1" w:styleId="1a">
    <w:name w:val="Неразрешенное упоминание1"/>
    <w:basedOn w:val="a0"/>
    <w:uiPriority w:val="99"/>
    <w:semiHidden/>
    <w:unhideWhenUsed/>
    <w:rsid w:val="00EE2421"/>
    <w:rPr>
      <w:color w:val="605E5C"/>
      <w:shd w:val="clear" w:color="auto" w:fill="E1DFDD"/>
    </w:rPr>
  </w:style>
  <w:style w:type="paragraph" w:customStyle="1" w:styleId="docdata">
    <w:name w:val="docdata"/>
    <w:aliases w:val="docy,v5,2855,bqiaagaaeyqcaaagiaiaaaoacaaaby4iaaaaaaaaaaaaaaaaaaaaaaaaaaaaaaaaaaaaaaaaaaaaaaaaaaaaaaaaaaaaaaaaaaaaaaaaaaaaaaaaaaaaaaaaaaaaaaaaaaaaaaaaaaaaaaaaaaaaaaaaaaaaaaaaaaaaaaaaaaaaaaaaaaaaaaaaaaaaaaaaaaaaaaaaaaaaaaaaaaaaaaaaaaaaaaaaaaaaaaaa"/>
    <w:basedOn w:val="a"/>
    <w:rsid w:val="00EE242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2154">
    <w:name w:val="2154"/>
    <w:aliases w:val="bqiaagaaeyqcaaagiaiaaapdbqaabdefaaaaaaaaaaaaaaaaaaaaaaaaaaaaaaaaaaaaaaaaaaaaaaaaaaaaaaaaaaaaaaaaaaaaaaaaaaaaaaaaaaaaaaaaaaaaaaaaaaaaaaaaaaaaaaaaaaaaaaaaaaaaaaaaaaaaaaaaaaaaaaaaaaaaaaaaaaaaaaaaaaaaaaaaaaaaaaaaaaaaaaaaaaaaaaaaaaaaaaaa"/>
    <w:basedOn w:val="a0"/>
    <w:rsid w:val="00EE2421"/>
  </w:style>
  <w:style w:type="character" w:customStyle="1" w:styleId="2225">
    <w:name w:val="2225"/>
    <w:aliases w:val="bqiaagaaeyqcaaagiaiaaan9awaabvwiaaaaaaaaaaaaaaaaaaaaaaaaaaaaaaaaaaaaaaaaaaaaaaaaaaaaaaaaaaaaaaaaaaaaaaaaaaaaaaaaaaaaaaaaaaaaaaaaaaaaaaaaaaaaaaaaaaaaaaaaaaaaaaaaaaaaaaaaaaaaaaaaaaaaaaaaaaaaaaaaaaaaaaaaaaaaaaaaaaaaaaaaaaaaaaaaaaaaaaaa"/>
    <w:rsid w:val="00EE2421"/>
  </w:style>
  <w:style w:type="character" w:styleId="af3">
    <w:name w:val="FollowedHyperlink"/>
    <w:basedOn w:val="a0"/>
    <w:uiPriority w:val="99"/>
    <w:semiHidden/>
    <w:unhideWhenUsed/>
    <w:rsid w:val="00EE2421"/>
    <w:rPr>
      <w:color w:val="800080" w:themeColor="followedHyperlink"/>
      <w:u w:val="single"/>
    </w:rPr>
  </w:style>
  <w:style w:type="paragraph" w:styleId="af2">
    <w:name w:val="No Spacing"/>
    <w:uiPriority w:val="1"/>
    <w:qFormat/>
    <w:rsid w:val="00EE242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23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06197"/>
    <w:rPr>
      <w:rFonts w:cs="Times New Roman"/>
      <w:color w:val="0066CC"/>
      <w:u w:val="single"/>
    </w:rPr>
  </w:style>
  <w:style w:type="character" w:customStyle="1" w:styleId="Exact">
    <w:name w:val="Основной текст Exact"/>
    <w:uiPriority w:val="99"/>
    <w:rsid w:val="00606197"/>
    <w:rPr>
      <w:rFonts w:ascii="Times New Roman" w:hAnsi="Times New Roman"/>
      <w:spacing w:val="3"/>
      <w:sz w:val="21"/>
      <w:u w:val="none"/>
    </w:rPr>
  </w:style>
  <w:style w:type="character" w:customStyle="1" w:styleId="1">
    <w:name w:val="Заголовок №1_"/>
    <w:link w:val="10"/>
    <w:uiPriority w:val="99"/>
    <w:locked/>
    <w:rsid w:val="00606197"/>
    <w:rPr>
      <w:rFonts w:ascii="Times New Roman" w:hAnsi="Times New Roman"/>
      <w:sz w:val="27"/>
      <w:shd w:val="clear" w:color="auto" w:fill="FFFFFF"/>
    </w:rPr>
  </w:style>
  <w:style w:type="character" w:customStyle="1" w:styleId="11">
    <w:name w:val="Основной текст Знак1"/>
    <w:link w:val="a4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character" w:customStyle="1" w:styleId="2">
    <w:name w:val="Основной текст (2)_"/>
    <w:link w:val="20"/>
    <w:uiPriority w:val="99"/>
    <w:locked/>
    <w:rsid w:val="00606197"/>
    <w:rPr>
      <w:rFonts w:ascii="Times New Roman" w:hAnsi="Times New Roman"/>
      <w:b/>
      <w:sz w:val="28"/>
      <w:shd w:val="clear" w:color="auto" w:fill="FFFFFF"/>
    </w:rPr>
  </w:style>
  <w:style w:type="character" w:customStyle="1" w:styleId="21">
    <w:name w:val="Заголовок №2_"/>
    <w:link w:val="22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paragraph" w:styleId="a4">
    <w:name w:val="Body Text"/>
    <w:basedOn w:val="a"/>
    <w:link w:val="11"/>
    <w:uiPriority w:val="99"/>
    <w:rsid w:val="00606197"/>
    <w:pPr>
      <w:shd w:val="clear" w:color="auto" w:fill="FFFFFF"/>
      <w:spacing w:before="360" w:after="240" w:line="278" w:lineRule="exact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character" w:customStyle="1" w:styleId="a5">
    <w:name w:val="Основной текст Знак"/>
    <w:basedOn w:val="a0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13">
    <w:name w:val="Основной текст Знак13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2">
    <w:name w:val="Основной текст Знак12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10">
    <w:name w:val="Основной текст Знак11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00">
    <w:name w:val="Основной текст Знак10"/>
    <w:uiPriority w:val="99"/>
    <w:semiHidden/>
    <w:rsid w:val="00606197"/>
    <w:rPr>
      <w:color w:val="000000"/>
      <w:sz w:val="24"/>
    </w:rPr>
  </w:style>
  <w:style w:type="character" w:customStyle="1" w:styleId="9">
    <w:name w:val="Основной текст Знак9"/>
    <w:uiPriority w:val="99"/>
    <w:semiHidden/>
    <w:rsid w:val="00606197"/>
    <w:rPr>
      <w:color w:val="000000"/>
      <w:sz w:val="24"/>
    </w:rPr>
  </w:style>
  <w:style w:type="character" w:customStyle="1" w:styleId="8">
    <w:name w:val="Основной текст Знак8"/>
    <w:uiPriority w:val="99"/>
    <w:semiHidden/>
    <w:rsid w:val="00606197"/>
    <w:rPr>
      <w:color w:val="000000"/>
      <w:sz w:val="24"/>
    </w:rPr>
  </w:style>
  <w:style w:type="character" w:customStyle="1" w:styleId="7">
    <w:name w:val="Основной текст Знак7"/>
    <w:uiPriority w:val="99"/>
    <w:semiHidden/>
    <w:rsid w:val="00606197"/>
    <w:rPr>
      <w:color w:val="000000"/>
    </w:rPr>
  </w:style>
  <w:style w:type="character" w:customStyle="1" w:styleId="6">
    <w:name w:val="Основной текст Знак6"/>
    <w:uiPriority w:val="99"/>
    <w:semiHidden/>
    <w:rsid w:val="00606197"/>
    <w:rPr>
      <w:color w:val="000000"/>
    </w:rPr>
  </w:style>
  <w:style w:type="character" w:customStyle="1" w:styleId="5">
    <w:name w:val="Основной текст Знак5"/>
    <w:uiPriority w:val="99"/>
    <w:semiHidden/>
    <w:rsid w:val="00606197"/>
    <w:rPr>
      <w:color w:val="000000"/>
    </w:rPr>
  </w:style>
  <w:style w:type="character" w:customStyle="1" w:styleId="4">
    <w:name w:val="Основной текст Знак4"/>
    <w:uiPriority w:val="99"/>
    <w:semiHidden/>
    <w:rsid w:val="00606197"/>
    <w:rPr>
      <w:color w:val="000000"/>
    </w:rPr>
  </w:style>
  <w:style w:type="character" w:customStyle="1" w:styleId="3">
    <w:name w:val="Основной текст Знак3"/>
    <w:uiPriority w:val="99"/>
    <w:semiHidden/>
    <w:rsid w:val="00606197"/>
    <w:rPr>
      <w:color w:val="000000"/>
    </w:rPr>
  </w:style>
  <w:style w:type="character" w:customStyle="1" w:styleId="23">
    <w:name w:val="Основной текст Знак2"/>
    <w:uiPriority w:val="99"/>
    <w:semiHidden/>
    <w:rsid w:val="00606197"/>
    <w:rPr>
      <w:color w:val="000000"/>
    </w:rPr>
  </w:style>
  <w:style w:type="character" w:customStyle="1" w:styleId="4Exact">
    <w:name w:val="Основной текст (4) Exact"/>
    <w:uiPriority w:val="99"/>
    <w:rsid w:val="00606197"/>
    <w:rPr>
      <w:rFonts w:ascii="Times New Roman" w:hAnsi="Times New Roman"/>
      <w:sz w:val="14"/>
      <w:u w:val="none"/>
    </w:rPr>
  </w:style>
  <w:style w:type="character" w:customStyle="1" w:styleId="30">
    <w:name w:val="Основной текст (3)_"/>
    <w:link w:val="31"/>
    <w:uiPriority w:val="99"/>
    <w:locked/>
    <w:rsid w:val="00606197"/>
    <w:rPr>
      <w:rFonts w:ascii="Times New Roman" w:hAnsi="Times New Roman"/>
      <w:i/>
      <w:sz w:val="23"/>
      <w:shd w:val="clear" w:color="auto" w:fill="FFFFFF"/>
    </w:rPr>
  </w:style>
  <w:style w:type="character" w:customStyle="1" w:styleId="40">
    <w:name w:val="Основной текст (4)_"/>
    <w:link w:val="41"/>
    <w:uiPriority w:val="99"/>
    <w:locked/>
    <w:rsid w:val="00606197"/>
    <w:rPr>
      <w:rFonts w:ascii="Times New Roman" w:hAnsi="Times New Roman"/>
      <w:sz w:val="15"/>
      <w:shd w:val="clear" w:color="auto" w:fill="FFFFFF"/>
    </w:rPr>
  </w:style>
  <w:style w:type="character" w:customStyle="1" w:styleId="a6">
    <w:name w:val="Основной текст + Курсив"/>
    <w:uiPriority w:val="99"/>
    <w:rsid w:val="00606197"/>
    <w:rPr>
      <w:rFonts w:ascii="Times New Roman" w:hAnsi="Times New Roman"/>
      <w:i/>
      <w:sz w:val="23"/>
      <w:u w:val="none"/>
    </w:rPr>
  </w:style>
  <w:style w:type="character" w:customStyle="1" w:styleId="32">
    <w:name w:val="Основной текст (3) + Не курсив"/>
    <w:uiPriority w:val="99"/>
    <w:rsid w:val="00606197"/>
    <w:rPr>
      <w:rFonts w:ascii="Times New Roman" w:hAnsi="Times New Roman"/>
      <w:sz w:val="23"/>
      <w:u w:val="none"/>
    </w:rPr>
  </w:style>
  <w:style w:type="character" w:customStyle="1" w:styleId="a7">
    <w:name w:val="Колонтитул_"/>
    <w:link w:val="14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character" w:customStyle="1" w:styleId="a8">
    <w:name w:val="Колонтитул"/>
    <w:uiPriority w:val="99"/>
    <w:rsid w:val="00606197"/>
  </w:style>
  <w:style w:type="character" w:customStyle="1" w:styleId="411">
    <w:name w:val="Основной текст (4) + 11"/>
    <w:aliases w:val="5 pt"/>
    <w:uiPriority w:val="99"/>
    <w:rsid w:val="00606197"/>
    <w:rPr>
      <w:rFonts w:ascii="Times New Roman" w:hAnsi="Times New Roman"/>
      <w:noProof/>
      <w:sz w:val="23"/>
      <w:u w:val="none"/>
    </w:rPr>
  </w:style>
  <w:style w:type="paragraph" w:customStyle="1" w:styleId="10">
    <w:name w:val="Заголовок №1"/>
    <w:basedOn w:val="a"/>
    <w:link w:val="1"/>
    <w:uiPriority w:val="99"/>
    <w:rsid w:val="00606197"/>
    <w:pPr>
      <w:shd w:val="clear" w:color="auto" w:fill="FFFFFF"/>
      <w:spacing w:after="360" w:line="240" w:lineRule="atLeast"/>
      <w:outlineLvl w:val="0"/>
    </w:pPr>
    <w:rPr>
      <w:rFonts w:ascii="Times New Roman" w:eastAsiaTheme="minorHAnsi" w:hAnsi="Times New Roman" w:cstheme="minorBidi"/>
      <w:color w:val="auto"/>
      <w:sz w:val="27"/>
      <w:szCs w:val="22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606197"/>
    <w:pPr>
      <w:shd w:val="clear" w:color="auto" w:fill="FFFFFF"/>
      <w:spacing w:before="240" w:after="60" w:line="240" w:lineRule="atLeast"/>
    </w:pPr>
    <w:rPr>
      <w:rFonts w:ascii="Times New Roman" w:eastAsiaTheme="minorHAnsi" w:hAnsi="Times New Roman" w:cstheme="minorBidi"/>
      <w:b/>
      <w:color w:val="auto"/>
      <w:sz w:val="28"/>
      <w:szCs w:val="22"/>
      <w:lang w:eastAsia="en-US"/>
    </w:rPr>
  </w:style>
  <w:style w:type="paragraph" w:customStyle="1" w:styleId="22">
    <w:name w:val="Заголовок №2"/>
    <w:basedOn w:val="a"/>
    <w:link w:val="21"/>
    <w:uiPriority w:val="99"/>
    <w:rsid w:val="00606197"/>
    <w:pPr>
      <w:shd w:val="clear" w:color="auto" w:fill="FFFFFF"/>
      <w:spacing w:before="600" w:after="240" w:line="274" w:lineRule="exact"/>
      <w:jc w:val="center"/>
      <w:outlineLvl w:val="1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paragraph" w:customStyle="1" w:styleId="41">
    <w:name w:val="Основной текст (4)"/>
    <w:basedOn w:val="a"/>
    <w:link w:val="40"/>
    <w:uiPriority w:val="99"/>
    <w:rsid w:val="00606197"/>
    <w:pPr>
      <w:shd w:val="clear" w:color="auto" w:fill="FFFFFF"/>
      <w:spacing w:before="480" w:after="600" w:line="182" w:lineRule="exact"/>
      <w:jc w:val="center"/>
    </w:pPr>
    <w:rPr>
      <w:rFonts w:ascii="Times New Roman" w:eastAsiaTheme="minorHAnsi" w:hAnsi="Times New Roman" w:cstheme="minorBidi"/>
      <w:color w:val="auto"/>
      <w:sz w:val="15"/>
      <w:szCs w:val="22"/>
      <w:lang w:eastAsia="en-US"/>
    </w:rPr>
  </w:style>
  <w:style w:type="paragraph" w:customStyle="1" w:styleId="31">
    <w:name w:val="Основной текст (3)"/>
    <w:basedOn w:val="a"/>
    <w:link w:val="30"/>
    <w:uiPriority w:val="99"/>
    <w:rsid w:val="00606197"/>
    <w:pPr>
      <w:shd w:val="clear" w:color="auto" w:fill="FFFFFF"/>
      <w:spacing w:before="240" w:after="60" w:line="240" w:lineRule="atLeast"/>
      <w:jc w:val="center"/>
    </w:pPr>
    <w:rPr>
      <w:rFonts w:ascii="Times New Roman" w:eastAsiaTheme="minorHAnsi" w:hAnsi="Times New Roman" w:cstheme="minorBidi"/>
      <w:i/>
      <w:color w:val="auto"/>
      <w:sz w:val="23"/>
      <w:szCs w:val="22"/>
      <w:lang w:eastAsia="en-US"/>
    </w:rPr>
  </w:style>
  <w:style w:type="paragraph" w:customStyle="1" w:styleId="14">
    <w:name w:val="Колонтитул1"/>
    <w:basedOn w:val="a"/>
    <w:link w:val="a7"/>
    <w:uiPriority w:val="99"/>
    <w:rsid w:val="00606197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6061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0619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table" w:styleId="ad">
    <w:name w:val="Table Grid"/>
    <w:basedOn w:val="a1"/>
    <w:uiPriority w:val="59"/>
    <w:rsid w:val="0060619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090B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EE2421"/>
  </w:style>
  <w:style w:type="paragraph" w:customStyle="1" w:styleId="ConsPlusNonformat">
    <w:name w:val="ConsPlusNonformat"/>
    <w:rsid w:val="00EE24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E24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24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6">
    <w:name w:val="Просмотренная гиперссылка1"/>
    <w:basedOn w:val="a0"/>
    <w:uiPriority w:val="99"/>
    <w:semiHidden/>
    <w:unhideWhenUsed/>
    <w:rsid w:val="00EE2421"/>
    <w:rPr>
      <w:color w:val="800080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E2421"/>
    <w:pPr>
      <w:widowControl/>
    </w:pPr>
    <w:rPr>
      <w:rFonts w:ascii="Tahoma" w:hAnsi="Tahoma" w:cs="Tahoma"/>
      <w:color w:val="auto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E242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unhideWhenUsed/>
    <w:rsid w:val="00EE2421"/>
    <w:pPr>
      <w:widowControl/>
      <w:spacing w:after="120" w:line="480" w:lineRule="auto"/>
    </w:pPr>
    <w:rPr>
      <w:rFonts w:ascii="Calibri" w:eastAsia="Calibri" w:hAnsi="Calibri" w:cs="Times New Roman"/>
      <w:color w:val="auto"/>
      <w:sz w:val="22"/>
      <w:szCs w:val="22"/>
      <w:lang w:val="x-none" w:eastAsia="en-US"/>
    </w:rPr>
  </w:style>
  <w:style w:type="character" w:customStyle="1" w:styleId="25">
    <w:name w:val="Основной текст 2 Знак"/>
    <w:basedOn w:val="a0"/>
    <w:link w:val="24"/>
    <w:uiPriority w:val="99"/>
    <w:rsid w:val="00EE2421"/>
    <w:rPr>
      <w:rFonts w:ascii="Calibri" w:eastAsia="Calibri" w:hAnsi="Calibri" w:cs="Times New Roman"/>
      <w:lang w:val="x-none"/>
    </w:rPr>
  </w:style>
  <w:style w:type="character" w:customStyle="1" w:styleId="ConsPlusNormal0">
    <w:name w:val="ConsPlusNormal Знак"/>
    <w:link w:val="ConsPlusNormal"/>
    <w:rsid w:val="00EE2421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EE2421"/>
    <w:pPr>
      <w:widowControl/>
      <w:ind w:left="720"/>
      <w:contextualSpacing/>
    </w:pPr>
    <w:rPr>
      <w:rFonts w:ascii="Times New Roman" w:hAnsi="Times New Roman" w:cs="Times New Roman"/>
      <w:color w:val="auto"/>
      <w:lang w:eastAsia="en-US"/>
    </w:rPr>
  </w:style>
  <w:style w:type="table" w:customStyle="1" w:styleId="17">
    <w:name w:val="Сетка таблицы1"/>
    <w:basedOn w:val="a1"/>
    <w:next w:val="ad"/>
    <w:uiPriority w:val="99"/>
    <w:rsid w:val="00EE2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Знак1 Знак Знак Знак"/>
    <w:basedOn w:val="a"/>
    <w:rsid w:val="00EE2421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styleId="af1">
    <w:name w:val="Normal (Web)"/>
    <w:basedOn w:val="a"/>
    <w:uiPriority w:val="99"/>
    <w:unhideWhenUsed/>
    <w:rsid w:val="00EE242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19">
    <w:name w:val="Без интервала1"/>
    <w:next w:val="af2"/>
    <w:uiPriority w:val="1"/>
    <w:qFormat/>
    <w:rsid w:val="00EE2421"/>
    <w:pPr>
      <w:spacing w:after="0" w:line="240" w:lineRule="auto"/>
    </w:pPr>
  </w:style>
  <w:style w:type="character" w:customStyle="1" w:styleId="1a">
    <w:name w:val="Неразрешенное упоминание1"/>
    <w:basedOn w:val="a0"/>
    <w:uiPriority w:val="99"/>
    <w:semiHidden/>
    <w:unhideWhenUsed/>
    <w:rsid w:val="00EE2421"/>
    <w:rPr>
      <w:color w:val="605E5C"/>
      <w:shd w:val="clear" w:color="auto" w:fill="E1DFDD"/>
    </w:rPr>
  </w:style>
  <w:style w:type="paragraph" w:customStyle="1" w:styleId="docdata">
    <w:name w:val="docdata"/>
    <w:aliases w:val="docy,v5,2855,bqiaagaaeyqcaaagiaiaaaoacaaaby4iaaaaaaaaaaaaaaaaaaaaaaaaaaaaaaaaaaaaaaaaaaaaaaaaaaaaaaaaaaaaaaaaaaaaaaaaaaaaaaaaaaaaaaaaaaaaaaaaaaaaaaaaaaaaaaaaaaaaaaaaaaaaaaaaaaaaaaaaaaaaaaaaaaaaaaaaaaaaaaaaaaaaaaaaaaaaaaaaaaaaaaaaaaaaaaaaaaaaaaaa"/>
    <w:basedOn w:val="a"/>
    <w:rsid w:val="00EE242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2154">
    <w:name w:val="2154"/>
    <w:aliases w:val="bqiaagaaeyqcaaagiaiaaapdbqaabdefaaaaaaaaaaaaaaaaaaaaaaaaaaaaaaaaaaaaaaaaaaaaaaaaaaaaaaaaaaaaaaaaaaaaaaaaaaaaaaaaaaaaaaaaaaaaaaaaaaaaaaaaaaaaaaaaaaaaaaaaaaaaaaaaaaaaaaaaaaaaaaaaaaaaaaaaaaaaaaaaaaaaaaaaaaaaaaaaaaaaaaaaaaaaaaaaaaaaaaaa"/>
    <w:basedOn w:val="a0"/>
    <w:rsid w:val="00EE2421"/>
  </w:style>
  <w:style w:type="character" w:customStyle="1" w:styleId="2225">
    <w:name w:val="2225"/>
    <w:aliases w:val="bqiaagaaeyqcaaagiaiaaan9awaabvwiaaaaaaaaaaaaaaaaaaaaaaaaaaaaaaaaaaaaaaaaaaaaaaaaaaaaaaaaaaaaaaaaaaaaaaaaaaaaaaaaaaaaaaaaaaaaaaaaaaaaaaaaaaaaaaaaaaaaaaaaaaaaaaaaaaaaaaaaaaaaaaaaaaaaaaaaaaaaaaaaaaaaaaaaaaaaaaaaaaaaaaaaaaaaaaaaaaaaaaaa"/>
    <w:rsid w:val="00EE2421"/>
  </w:style>
  <w:style w:type="character" w:styleId="af3">
    <w:name w:val="FollowedHyperlink"/>
    <w:basedOn w:val="a0"/>
    <w:uiPriority w:val="99"/>
    <w:semiHidden/>
    <w:unhideWhenUsed/>
    <w:rsid w:val="00EE2421"/>
    <w:rPr>
      <w:color w:val="800080" w:themeColor="followedHyperlink"/>
      <w:u w:val="single"/>
    </w:rPr>
  </w:style>
  <w:style w:type="paragraph" w:styleId="af2">
    <w:name w:val="No Spacing"/>
    <w:uiPriority w:val="1"/>
    <w:qFormat/>
    <w:rsid w:val="00EE242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Городское поселение "Город Амурск"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Митрохина Наталья Валентиновна</dc:creator>
  <cp:lastModifiedBy>Яценко Светлана Николаевна</cp:lastModifiedBy>
  <cp:revision>28</cp:revision>
  <dcterms:created xsi:type="dcterms:W3CDTF">2017-10-20T05:23:00Z</dcterms:created>
  <dcterms:modified xsi:type="dcterms:W3CDTF">2026-04-01T00:55:00Z</dcterms:modified>
</cp:coreProperties>
</file>