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21" w:rsidRPr="00EE2421" w:rsidRDefault="00EE2421" w:rsidP="00EE2421">
      <w:pPr>
        <w:widowControl/>
        <w:rPr>
          <w:rFonts w:ascii="Times New Roman" w:hAnsi="Times New Roman" w:cs="Times New Roman"/>
          <w:color w:val="auto"/>
          <w:sz w:val="28"/>
          <w:szCs w:val="28"/>
        </w:rPr>
      </w:pPr>
    </w:p>
    <w:p w:rsidR="00EE2421" w:rsidRPr="00EE2421" w:rsidRDefault="00EE2421" w:rsidP="00EE2421">
      <w:pPr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bookmarkStart w:id="0" w:name="_GoBack"/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Запрос </w:t>
      </w:r>
      <w:bookmarkEnd w:id="0"/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на получение муниципальной услуги для физических лиц </w:t>
      </w:r>
    </w:p>
    <w:p w:rsidR="00EE2421" w:rsidRPr="00EE2421" w:rsidRDefault="00EE2421" w:rsidP="00EE2421">
      <w:pPr>
        <w:contextualSpacing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электронной форме</w:t>
      </w:r>
    </w:p>
    <w:p w:rsidR="00EE2421" w:rsidRPr="00EE2421" w:rsidRDefault="00EE2421" w:rsidP="00EE24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E2421" w:rsidRPr="00EE2421" w:rsidRDefault="00EE2421" w:rsidP="00EE2421">
      <w:pPr>
        <w:widowControl/>
        <w:ind w:left="4253" w:right="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администрацию </w:t>
      </w:r>
      <w:r w:rsidRPr="00EE2421">
        <w:rPr>
          <w:rFonts w:ascii="Times New Roman" w:hAnsi="Times New Roman" w:cs="Times New Roman"/>
          <w:sz w:val="28"/>
          <w:szCs w:val="28"/>
        </w:rPr>
        <w:t xml:space="preserve">городского поселения «Город Амурск» 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Амурского муниципал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района Хабаровского края</w:t>
      </w:r>
    </w:p>
    <w:p w:rsidR="00EE2421" w:rsidRPr="00EE2421" w:rsidRDefault="00EE2421" w:rsidP="00EE2421">
      <w:pPr>
        <w:ind w:left="4253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(ФИО Заявителя, почтовый адрес, тел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фон для связи, адрес электронной почты) </w:t>
      </w:r>
    </w:p>
    <w:p w:rsidR="00EE2421" w:rsidRPr="00EE2421" w:rsidRDefault="00EE2421" w:rsidP="00EE2421">
      <w:pPr>
        <w:ind w:left="35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ind w:left="35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Запрос</w:t>
      </w:r>
    </w:p>
    <w:p w:rsidR="00EE2421" w:rsidRPr="00EE2421" w:rsidRDefault="00EE2421" w:rsidP="00EE2421">
      <w:pPr>
        <w:widowControl/>
        <w:contextualSpacing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EE2421" w:rsidRPr="00EE2421" w:rsidRDefault="00EE2421" w:rsidP="00EE2421">
      <w:pPr>
        <w:widowControl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Прошу предоставить (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нужное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отметить): </w:t>
      </w:r>
    </w:p>
    <w:p w:rsidR="00EE2421" w:rsidRPr="00EE2421" w:rsidRDefault="00EE2421" w:rsidP="00EE2421">
      <w:pPr>
        <w:widowControl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- заверенную копию, дубликат архивного документа (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нужное</w:t>
      </w:r>
      <w:proofErr w:type="gramEnd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отметить, ук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зать дату и № документа); </w:t>
      </w:r>
    </w:p>
    <w:p w:rsidR="00EE2421" w:rsidRPr="00EE2421" w:rsidRDefault="00EE2421" w:rsidP="00EE2421">
      <w:pPr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нормативного акта, указать наименование акта (постановление, распор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жение) и органа, его издавшего (дата</w:t>
      </w:r>
      <w:proofErr w:type="gramStart"/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E2421">
        <w:rPr>
          <w:rFonts w:ascii="Times New Roman" w:hAnsi="Times New Roman" w:cs="Times New Roman"/>
          <w:noProof/>
          <w:sz w:val="28"/>
          <w:szCs w:val="28"/>
        </w:rPr>
        <w:t xml:space="preserve">№); </w:t>
      </w:r>
      <w:proofErr w:type="gramEnd"/>
    </w:p>
    <w:p w:rsidR="00EE2421" w:rsidRPr="00EE2421" w:rsidRDefault="00EE2421" w:rsidP="00EE2421">
      <w:pPr>
        <w:widowControl/>
        <w:tabs>
          <w:tab w:val="left" w:leader="underscore" w:pos="1968"/>
          <w:tab w:val="left" w:leader="underscore" w:pos="3038"/>
        </w:tabs>
        <w:ind w:right="1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договора аренды земельного участка (части земельного участка) от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___  № ____, дополнительных соглашений к нему</w:t>
      </w:r>
    </w:p>
    <w:p w:rsidR="00EE2421" w:rsidRPr="00EE2421" w:rsidRDefault="00EE2421" w:rsidP="00EE2421">
      <w:pPr>
        <w:widowControl/>
        <w:tabs>
          <w:tab w:val="left" w:leader="underscore" w:pos="1325"/>
          <w:tab w:val="left" w:leader="underscore" w:pos="2390"/>
        </w:tabs>
        <w:ind w:right="16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договора купли-продажи права на заключение договора аренды земел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участка от __________ № _____, дополнительных соглашений к нему;</w:t>
      </w:r>
    </w:p>
    <w:p w:rsidR="00EE2421" w:rsidRPr="00EE2421" w:rsidRDefault="00EE2421" w:rsidP="00EE2421">
      <w:pPr>
        <w:widowControl/>
        <w:tabs>
          <w:tab w:val="left" w:leader="underscore" w:pos="1325"/>
          <w:tab w:val="left" w:leader="underscore" w:pos="2390"/>
        </w:tabs>
        <w:ind w:right="16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договора купли-продажи земельного участка от передачи договора бе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з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возмездного срочного пользования земельным участком от _______ №______, дополнительных соглашений к нему;</w:t>
      </w:r>
    </w:p>
    <w:p w:rsidR="00EE2421" w:rsidRPr="00EE2421" w:rsidRDefault="00EE2421" w:rsidP="00EE2421">
      <w:pPr>
        <w:widowControl/>
        <w:tabs>
          <w:tab w:val="left" w:leader="underscore" w:pos="3826"/>
        </w:tabs>
        <w:ind w:right="3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- соглашения об установлении частного сервитута от дополнительных соглашений к нему, точных сведений не имею подтверждающего право</w:t>
      </w: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(указать правообладателя земельного участка) на владение землей по адресу (указать адрес земельного участка).</w:t>
      </w:r>
    </w:p>
    <w:p w:rsidR="00EE2421" w:rsidRPr="00EE2421" w:rsidRDefault="00EE2421" w:rsidP="00EE2421">
      <w:pPr>
        <w:widowControl/>
        <w:ind w:left="72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Для облегчения поиска указать имеющуюся информацию</w:t>
      </w:r>
    </w:p>
    <w:p w:rsidR="00EE2421" w:rsidRPr="00EE2421" w:rsidRDefault="00EE2421" w:rsidP="00EE2421">
      <w:pPr>
        <w:widowControl/>
        <w:ind w:right="340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2421" w:rsidRPr="00EE2421" w:rsidRDefault="00EE2421" w:rsidP="00EE2421">
      <w:pPr>
        <w:widowControl/>
        <w:ind w:right="34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>Простая электронная или электронно-цифровая подпись</w:t>
      </w:r>
    </w:p>
    <w:p w:rsidR="00EE2421" w:rsidRPr="00EE2421" w:rsidRDefault="00EE2421" w:rsidP="00EE2421">
      <w:pPr>
        <w:widowControl/>
        <w:tabs>
          <w:tab w:val="left" w:leader="underscore" w:pos="7574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E24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Заявителя __________________________________________________ </w:t>
      </w:r>
    </w:p>
    <w:p w:rsidR="00EE2421" w:rsidRPr="00EE2421" w:rsidRDefault="00EE2421" w:rsidP="00EE2421">
      <w:pPr>
        <w:contextualSpacing/>
        <w:jc w:val="both"/>
        <w:rPr>
          <w:rFonts w:ascii="Times New Roman" w:hAnsi="Times New Roman" w:cs="Times New Roman"/>
          <w:shd w:val="clear" w:color="auto" w:fill="FFFFFF"/>
        </w:rPr>
      </w:pPr>
      <w:r w:rsidRPr="00EE2421">
        <w:rPr>
          <w:rFonts w:ascii="Times New Roman" w:hAnsi="Times New Roman" w:cs="Times New Roman"/>
          <w:shd w:val="clear" w:color="auto" w:fill="FFFFFF"/>
        </w:rPr>
        <w:t xml:space="preserve">                                                         (фамилия, имя, отчество Заявителя) </w:t>
      </w:r>
    </w:p>
    <w:p w:rsidR="00EE2421" w:rsidRPr="00EE2421" w:rsidRDefault="00EE2421" w:rsidP="00EE2421">
      <w:pPr>
        <w:widowControl/>
        <w:spacing w:after="200" w:line="276" w:lineRule="auto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E2421">
        <w:rPr>
          <w:rFonts w:ascii="Times New Roman" w:hAnsi="Times New Roman" w:cs="Times New Roman"/>
          <w:color w:val="auto"/>
          <w:sz w:val="22"/>
          <w:szCs w:val="22"/>
        </w:rPr>
        <w:t>_______________________</w:t>
      </w:r>
    </w:p>
    <w:p w:rsidR="00606197" w:rsidRPr="001E3800" w:rsidRDefault="00606197" w:rsidP="00F74C36">
      <w:pPr>
        <w:widowControl/>
        <w:ind w:right="40"/>
        <w:contextualSpacing/>
        <w:rPr>
          <w:sz w:val="28"/>
          <w:szCs w:val="28"/>
          <w:shd w:val="clear" w:color="auto" w:fill="FFFFFF"/>
        </w:rPr>
      </w:pPr>
    </w:p>
    <w:sectPr w:rsidR="00606197" w:rsidRPr="001E3800" w:rsidSect="00F74C36">
      <w:footerReference w:type="even" r:id="rId8"/>
      <w:footerReference w:type="default" r:id="rId9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884" w:rsidRDefault="00F20884" w:rsidP="00606197">
      <w:r>
        <w:separator/>
      </w:r>
    </w:p>
  </w:endnote>
  <w:endnote w:type="continuationSeparator" w:id="0">
    <w:p w:rsidR="00F20884" w:rsidRDefault="00F20884" w:rsidP="0060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57ED5BF7" wp14:editId="47EE00CD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9" type="#_x0000_t202" style="position:absolute;margin-left:176.15pt;margin-top:782.7pt;width:5.25pt;height:13.2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B74" w:rsidRDefault="00233B74">
    <w:pPr>
      <w:rPr>
        <w:rFonts w:cs="Times New Roman"/>
        <w:color w:val="auto"/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10A18BCC" wp14:editId="207CC3FD">
              <wp:simplePos x="0" y="0"/>
              <wp:positionH relativeFrom="page">
                <wp:posOffset>2237105</wp:posOffset>
              </wp:positionH>
              <wp:positionV relativeFrom="page">
                <wp:posOffset>9940290</wp:posOffset>
              </wp:positionV>
              <wp:extent cx="66675" cy="167640"/>
              <wp:effectExtent l="0" t="0" r="127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67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3B74" w:rsidRDefault="00233B74">
                          <w:pPr>
                            <w:pStyle w:val="14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40" type="#_x0000_t202" style="position:absolute;margin-left:176.15pt;margin-top:782.7pt;width:5.25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" filled="f" stroked="f">
              <v:textbox style="mso-fit-shape-to-text:t" inset="0,0,0,0">
                <w:txbxContent>
                  <w:p w:rsidR="00233B74" w:rsidRDefault="00233B74">
                    <w:pPr>
                      <w:pStyle w:val="14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884" w:rsidRDefault="00F20884" w:rsidP="00606197">
      <w:r>
        <w:separator/>
      </w:r>
    </w:p>
  </w:footnote>
  <w:footnote w:type="continuationSeparator" w:id="0">
    <w:p w:rsidR="00F20884" w:rsidRDefault="00F20884" w:rsidP="0060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</w:abstractNum>
  <w:abstractNum w:abstractNumId="5">
    <w:nsid w:val="0000000B"/>
    <w:multiLevelType w:val="multilevel"/>
    <w:tmpl w:val="0000000A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7"/>
    <w:multiLevelType w:val="multilevel"/>
    <w:tmpl w:val="00000016"/>
    <w:lvl w:ilvl="0">
      <w:start w:val="1"/>
      <w:numFmt w:val="decimal"/>
      <w:lvlText w:val="3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241B9B"/>
    <w:multiLevelType w:val="multilevel"/>
    <w:tmpl w:val="00000008"/>
    <w:lvl w:ilvl="0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8BE0545"/>
    <w:multiLevelType w:val="hybridMultilevel"/>
    <w:tmpl w:val="037E7AF6"/>
    <w:lvl w:ilvl="0" w:tplc="9F4A5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10FF40F4"/>
    <w:multiLevelType w:val="multilevel"/>
    <w:tmpl w:val="202C9CC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BB15CDD"/>
    <w:multiLevelType w:val="hybridMultilevel"/>
    <w:tmpl w:val="FE521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9427E"/>
    <w:multiLevelType w:val="hybridMultilevel"/>
    <w:tmpl w:val="47DC5250"/>
    <w:lvl w:ilvl="0" w:tplc="41ACEA2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10B5861"/>
    <w:multiLevelType w:val="hybridMultilevel"/>
    <w:tmpl w:val="DCBEE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2E132C"/>
    <w:multiLevelType w:val="multilevel"/>
    <w:tmpl w:val="409AE97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360552C"/>
    <w:multiLevelType w:val="hybridMultilevel"/>
    <w:tmpl w:val="0E484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5229F0"/>
    <w:multiLevelType w:val="multilevel"/>
    <w:tmpl w:val="385CA4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5FD8372A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18F63A6"/>
    <w:multiLevelType w:val="hybridMultilevel"/>
    <w:tmpl w:val="25B87140"/>
    <w:lvl w:ilvl="0" w:tplc="42D0872A">
      <w:start w:val="1"/>
      <w:numFmt w:val="decimal"/>
      <w:lvlText w:val="%1."/>
      <w:lvlJc w:val="left"/>
      <w:pPr>
        <w:ind w:left="1080" w:hanging="360"/>
      </w:pPr>
    </w:lvl>
    <w:lvl w:ilvl="1" w:tplc="E0CEFAE4">
      <w:start w:val="1"/>
      <w:numFmt w:val="lowerLetter"/>
      <w:lvlText w:val="%2."/>
      <w:lvlJc w:val="left"/>
      <w:pPr>
        <w:ind w:left="1800" w:hanging="360"/>
      </w:pPr>
    </w:lvl>
    <w:lvl w:ilvl="2" w:tplc="BE3E082E">
      <w:start w:val="1"/>
      <w:numFmt w:val="lowerRoman"/>
      <w:lvlText w:val="%3."/>
      <w:lvlJc w:val="right"/>
      <w:pPr>
        <w:ind w:left="2520" w:hanging="180"/>
      </w:pPr>
    </w:lvl>
    <w:lvl w:ilvl="3" w:tplc="3C5E492C">
      <w:start w:val="1"/>
      <w:numFmt w:val="decimal"/>
      <w:lvlText w:val="%4."/>
      <w:lvlJc w:val="left"/>
      <w:pPr>
        <w:ind w:left="3240" w:hanging="360"/>
      </w:pPr>
    </w:lvl>
    <w:lvl w:ilvl="4" w:tplc="B16C29DC">
      <w:start w:val="1"/>
      <w:numFmt w:val="lowerLetter"/>
      <w:lvlText w:val="%5."/>
      <w:lvlJc w:val="left"/>
      <w:pPr>
        <w:ind w:left="3960" w:hanging="360"/>
      </w:pPr>
    </w:lvl>
    <w:lvl w:ilvl="5" w:tplc="32240B06">
      <w:start w:val="1"/>
      <w:numFmt w:val="lowerRoman"/>
      <w:lvlText w:val="%6."/>
      <w:lvlJc w:val="right"/>
      <w:pPr>
        <w:ind w:left="4680" w:hanging="180"/>
      </w:pPr>
    </w:lvl>
    <w:lvl w:ilvl="6" w:tplc="6A165F88">
      <w:start w:val="1"/>
      <w:numFmt w:val="decimal"/>
      <w:lvlText w:val="%7."/>
      <w:lvlJc w:val="left"/>
      <w:pPr>
        <w:ind w:left="5400" w:hanging="360"/>
      </w:pPr>
    </w:lvl>
    <w:lvl w:ilvl="7" w:tplc="591E3C44">
      <w:start w:val="1"/>
      <w:numFmt w:val="lowerLetter"/>
      <w:lvlText w:val="%8."/>
      <w:lvlJc w:val="left"/>
      <w:pPr>
        <w:ind w:left="6120" w:hanging="360"/>
      </w:pPr>
    </w:lvl>
    <w:lvl w:ilvl="8" w:tplc="57ACE2BA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CD273C2"/>
    <w:multiLevelType w:val="hybridMultilevel"/>
    <w:tmpl w:val="A3349342"/>
    <w:lvl w:ilvl="0" w:tplc="F8D80CC0">
      <w:start w:val="1"/>
      <w:numFmt w:val="decimal"/>
      <w:lvlText w:val="%1."/>
      <w:lvlJc w:val="left"/>
      <w:pPr>
        <w:ind w:left="1453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EF44DAF"/>
    <w:multiLevelType w:val="hybridMultilevel"/>
    <w:tmpl w:val="6F044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A01799"/>
    <w:multiLevelType w:val="hybridMultilevel"/>
    <w:tmpl w:val="4DF0734C"/>
    <w:lvl w:ilvl="0" w:tplc="A8601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6"/>
  </w:num>
  <w:num w:numId="14">
    <w:abstractNumId w:val="21"/>
  </w:num>
  <w:num w:numId="15">
    <w:abstractNumId w:val="23"/>
  </w:num>
  <w:num w:numId="16">
    <w:abstractNumId w:val="20"/>
  </w:num>
  <w:num w:numId="17">
    <w:abstractNumId w:val="18"/>
  </w:num>
  <w:num w:numId="18">
    <w:abstractNumId w:val="14"/>
  </w:num>
  <w:num w:numId="19">
    <w:abstractNumId w:val="13"/>
  </w:num>
  <w:num w:numId="20">
    <w:abstractNumId w:val="17"/>
  </w:num>
  <w:num w:numId="21">
    <w:abstractNumId w:val="19"/>
  </w:num>
  <w:num w:numId="22">
    <w:abstractNumId w:val="25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197"/>
    <w:rsid w:val="00001C38"/>
    <w:rsid w:val="000025BD"/>
    <w:rsid w:val="000027CE"/>
    <w:rsid w:val="00011121"/>
    <w:rsid w:val="000169F7"/>
    <w:rsid w:val="00020EF5"/>
    <w:rsid w:val="0002276E"/>
    <w:rsid w:val="00024F63"/>
    <w:rsid w:val="00025B2F"/>
    <w:rsid w:val="00026679"/>
    <w:rsid w:val="00041BD0"/>
    <w:rsid w:val="000431F5"/>
    <w:rsid w:val="00045CDC"/>
    <w:rsid w:val="00050331"/>
    <w:rsid w:val="00050400"/>
    <w:rsid w:val="00054BAB"/>
    <w:rsid w:val="00060207"/>
    <w:rsid w:val="0006077D"/>
    <w:rsid w:val="000627E8"/>
    <w:rsid w:val="00062C1B"/>
    <w:rsid w:val="00063ABE"/>
    <w:rsid w:val="00064B1F"/>
    <w:rsid w:val="00064EBB"/>
    <w:rsid w:val="00066856"/>
    <w:rsid w:val="00067B3E"/>
    <w:rsid w:val="00070E76"/>
    <w:rsid w:val="00071680"/>
    <w:rsid w:val="0007192E"/>
    <w:rsid w:val="000731C1"/>
    <w:rsid w:val="000738EA"/>
    <w:rsid w:val="00080452"/>
    <w:rsid w:val="0008057F"/>
    <w:rsid w:val="00080B11"/>
    <w:rsid w:val="00082B41"/>
    <w:rsid w:val="00082FAD"/>
    <w:rsid w:val="0008307F"/>
    <w:rsid w:val="00085DFB"/>
    <w:rsid w:val="0009042C"/>
    <w:rsid w:val="00090BDE"/>
    <w:rsid w:val="00091841"/>
    <w:rsid w:val="000921D7"/>
    <w:rsid w:val="00092A7E"/>
    <w:rsid w:val="000936AC"/>
    <w:rsid w:val="0009717F"/>
    <w:rsid w:val="000A3C71"/>
    <w:rsid w:val="000A6119"/>
    <w:rsid w:val="000A617F"/>
    <w:rsid w:val="000A67BA"/>
    <w:rsid w:val="000A7B14"/>
    <w:rsid w:val="000B1475"/>
    <w:rsid w:val="000B16BE"/>
    <w:rsid w:val="000B2994"/>
    <w:rsid w:val="000B38DB"/>
    <w:rsid w:val="000B3E80"/>
    <w:rsid w:val="000B4411"/>
    <w:rsid w:val="000B4818"/>
    <w:rsid w:val="000B4BF4"/>
    <w:rsid w:val="000B5459"/>
    <w:rsid w:val="000B6556"/>
    <w:rsid w:val="000B782A"/>
    <w:rsid w:val="000C2F1A"/>
    <w:rsid w:val="000D04A8"/>
    <w:rsid w:val="000D18D2"/>
    <w:rsid w:val="000D32C6"/>
    <w:rsid w:val="000D32CE"/>
    <w:rsid w:val="000D44C2"/>
    <w:rsid w:val="000D5385"/>
    <w:rsid w:val="000D5B4E"/>
    <w:rsid w:val="000D6C49"/>
    <w:rsid w:val="000E1FDE"/>
    <w:rsid w:val="000E28D5"/>
    <w:rsid w:val="000E482A"/>
    <w:rsid w:val="000E5890"/>
    <w:rsid w:val="000E6BB5"/>
    <w:rsid w:val="000E7291"/>
    <w:rsid w:val="000F0DEE"/>
    <w:rsid w:val="000F1C04"/>
    <w:rsid w:val="000F2AD4"/>
    <w:rsid w:val="000F3D36"/>
    <w:rsid w:val="0010168A"/>
    <w:rsid w:val="001026A1"/>
    <w:rsid w:val="00102A7C"/>
    <w:rsid w:val="00103572"/>
    <w:rsid w:val="00105721"/>
    <w:rsid w:val="0010747A"/>
    <w:rsid w:val="00110927"/>
    <w:rsid w:val="00111539"/>
    <w:rsid w:val="00111842"/>
    <w:rsid w:val="001143B6"/>
    <w:rsid w:val="00122BD3"/>
    <w:rsid w:val="00122BF8"/>
    <w:rsid w:val="00125676"/>
    <w:rsid w:val="00125C2A"/>
    <w:rsid w:val="0012604C"/>
    <w:rsid w:val="0012682B"/>
    <w:rsid w:val="001274B0"/>
    <w:rsid w:val="00127B14"/>
    <w:rsid w:val="00127B68"/>
    <w:rsid w:val="001300C2"/>
    <w:rsid w:val="00133987"/>
    <w:rsid w:val="001369C2"/>
    <w:rsid w:val="00137E61"/>
    <w:rsid w:val="00140070"/>
    <w:rsid w:val="0014257F"/>
    <w:rsid w:val="00144CA5"/>
    <w:rsid w:val="00152739"/>
    <w:rsid w:val="0015768F"/>
    <w:rsid w:val="00161AB5"/>
    <w:rsid w:val="00161ADD"/>
    <w:rsid w:val="001643AA"/>
    <w:rsid w:val="001677B3"/>
    <w:rsid w:val="00171184"/>
    <w:rsid w:val="00172221"/>
    <w:rsid w:val="00172F0E"/>
    <w:rsid w:val="00177183"/>
    <w:rsid w:val="00182CCA"/>
    <w:rsid w:val="00185151"/>
    <w:rsid w:val="001867CE"/>
    <w:rsid w:val="00190E15"/>
    <w:rsid w:val="00191159"/>
    <w:rsid w:val="00193111"/>
    <w:rsid w:val="001937C1"/>
    <w:rsid w:val="001A0B3A"/>
    <w:rsid w:val="001A148D"/>
    <w:rsid w:val="001A39C1"/>
    <w:rsid w:val="001A4F93"/>
    <w:rsid w:val="001A7B29"/>
    <w:rsid w:val="001B0E9A"/>
    <w:rsid w:val="001B7382"/>
    <w:rsid w:val="001B7C8C"/>
    <w:rsid w:val="001C0509"/>
    <w:rsid w:val="001C15A3"/>
    <w:rsid w:val="001C385D"/>
    <w:rsid w:val="001C3F69"/>
    <w:rsid w:val="001C47BC"/>
    <w:rsid w:val="001C50E0"/>
    <w:rsid w:val="001C7D34"/>
    <w:rsid w:val="001D0A1F"/>
    <w:rsid w:val="001D29C0"/>
    <w:rsid w:val="001D2D22"/>
    <w:rsid w:val="001D3EC5"/>
    <w:rsid w:val="001D4F3E"/>
    <w:rsid w:val="001D5472"/>
    <w:rsid w:val="001D5D2B"/>
    <w:rsid w:val="001E0834"/>
    <w:rsid w:val="001E201E"/>
    <w:rsid w:val="001E2769"/>
    <w:rsid w:val="001E3800"/>
    <w:rsid w:val="001E418A"/>
    <w:rsid w:val="001E5883"/>
    <w:rsid w:val="001E78E8"/>
    <w:rsid w:val="001F2D46"/>
    <w:rsid w:val="001F37A9"/>
    <w:rsid w:val="001F4FDB"/>
    <w:rsid w:val="001F6533"/>
    <w:rsid w:val="001F6D30"/>
    <w:rsid w:val="001F7467"/>
    <w:rsid w:val="0020063E"/>
    <w:rsid w:val="00201A50"/>
    <w:rsid w:val="00201C17"/>
    <w:rsid w:val="00201CD1"/>
    <w:rsid w:val="00201D92"/>
    <w:rsid w:val="00203CFF"/>
    <w:rsid w:val="00206BC2"/>
    <w:rsid w:val="00207DF9"/>
    <w:rsid w:val="002100CD"/>
    <w:rsid w:val="00212928"/>
    <w:rsid w:val="00217436"/>
    <w:rsid w:val="00222723"/>
    <w:rsid w:val="00225904"/>
    <w:rsid w:val="0022610C"/>
    <w:rsid w:val="0022661B"/>
    <w:rsid w:val="00227A5C"/>
    <w:rsid w:val="00227CC4"/>
    <w:rsid w:val="00231408"/>
    <w:rsid w:val="00231F00"/>
    <w:rsid w:val="00232C75"/>
    <w:rsid w:val="00233B74"/>
    <w:rsid w:val="002350EE"/>
    <w:rsid w:val="00242853"/>
    <w:rsid w:val="00242A54"/>
    <w:rsid w:val="00243991"/>
    <w:rsid w:val="00246203"/>
    <w:rsid w:val="00251EFE"/>
    <w:rsid w:val="002526A0"/>
    <w:rsid w:val="00253C4B"/>
    <w:rsid w:val="00254039"/>
    <w:rsid w:val="002564F7"/>
    <w:rsid w:val="00256D2B"/>
    <w:rsid w:val="002606DC"/>
    <w:rsid w:val="00260B18"/>
    <w:rsid w:val="00261041"/>
    <w:rsid w:val="00263CAB"/>
    <w:rsid w:val="00270269"/>
    <w:rsid w:val="002725A6"/>
    <w:rsid w:val="00277252"/>
    <w:rsid w:val="002830E1"/>
    <w:rsid w:val="00283BC2"/>
    <w:rsid w:val="002854CA"/>
    <w:rsid w:val="00290ED6"/>
    <w:rsid w:val="00294BEE"/>
    <w:rsid w:val="00296523"/>
    <w:rsid w:val="002971B2"/>
    <w:rsid w:val="002972A9"/>
    <w:rsid w:val="002A207B"/>
    <w:rsid w:val="002A292D"/>
    <w:rsid w:val="002A2DCF"/>
    <w:rsid w:val="002A7D4A"/>
    <w:rsid w:val="002B14FA"/>
    <w:rsid w:val="002B1CAF"/>
    <w:rsid w:val="002B39D7"/>
    <w:rsid w:val="002B447B"/>
    <w:rsid w:val="002B4521"/>
    <w:rsid w:val="002B5E92"/>
    <w:rsid w:val="002B5FBD"/>
    <w:rsid w:val="002B66D1"/>
    <w:rsid w:val="002C3C44"/>
    <w:rsid w:val="002C68AA"/>
    <w:rsid w:val="002D357D"/>
    <w:rsid w:val="002D43B5"/>
    <w:rsid w:val="002D4894"/>
    <w:rsid w:val="002E093C"/>
    <w:rsid w:val="002E0CF5"/>
    <w:rsid w:val="002E3A61"/>
    <w:rsid w:val="002E42FB"/>
    <w:rsid w:val="002E4A38"/>
    <w:rsid w:val="002E6DF7"/>
    <w:rsid w:val="002F3BC2"/>
    <w:rsid w:val="002F3CE3"/>
    <w:rsid w:val="002F435B"/>
    <w:rsid w:val="002F52EA"/>
    <w:rsid w:val="00300ED3"/>
    <w:rsid w:val="00301A4F"/>
    <w:rsid w:val="00303595"/>
    <w:rsid w:val="0030375D"/>
    <w:rsid w:val="00304DFA"/>
    <w:rsid w:val="00306EE0"/>
    <w:rsid w:val="00312DC8"/>
    <w:rsid w:val="00314CAA"/>
    <w:rsid w:val="00314F15"/>
    <w:rsid w:val="003151A9"/>
    <w:rsid w:val="00320413"/>
    <w:rsid w:val="0032160D"/>
    <w:rsid w:val="00321F88"/>
    <w:rsid w:val="00323BC4"/>
    <w:rsid w:val="00324B3C"/>
    <w:rsid w:val="00326E56"/>
    <w:rsid w:val="00327372"/>
    <w:rsid w:val="00332D7B"/>
    <w:rsid w:val="00332FA9"/>
    <w:rsid w:val="00333385"/>
    <w:rsid w:val="00334EDA"/>
    <w:rsid w:val="00336F05"/>
    <w:rsid w:val="0033784B"/>
    <w:rsid w:val="00340CA7"/>
    <w:rsid w:val="003411EA"/>
    <w:rsid w:val="00343FBC"/>
    <w:rsid w:val="0034538B"/>
    <w:rsid w:val="00345E6D"/>
    <w:rsid w:val="00353D21"/>
    <w:rsid w:val="00361E79"/>
    <w:rsid w:val="00365365"/>
    <w:rsid w:val="00366474"/>
    <w:rsid w:val="00367899"/>
    <w:rsid w:val="0037273F"/>
    <w:rsid w:val="003761E6"/>
    <w:rsid w:val="00376411"/>
    <w:rsid w:val="00376D6D"/>
    <w:rsid w:val="0038021E"/>
    <w:rsid w:val="003809D6"/>
    <w:rsid w:val="003811DD"/>
    <w:rsid w:val="0038211F"/>
    <w:rsid w:val="00386525"/>
    <w:rsid w:val="00391757"/>
    <w:rsid w:val="00391C73"/>
    <w:rsid w:val="00392689"/>
    <w:rsid w:val="0039584E"/>
    <w:rsid w:val="00396667"/>
    <w:rsid w:val="00397A1F"/>
    <w:rsid w:val="00397B82"/>
    <w:rsid w:val="003A08A8"/>
    <w:rsid w:val="003A28AA"/>
    <w:rsid w:val="003A3727"/>
    <w:rsid w:val="003A5A3A"/>
    <w:rsid w:val="003A62CD"/>
    <w:rsid w:val="003A647D"/>
    <w:rsid w:val="003B0119"/>
    <w:rsid w:val="003B0AD8"/>
    <w:rsid w:val="003B4D6F"/>
    <w:rsid w:val="003C0DB7"/>
    <w:rsid w:val="003C2A84"/>
    <w:rsid w:val="003C7045"/>
    <w:rsid w:val="003D192E"/>
    <w:rsid w:val="003D7E3E"/>
    <w:rsid w:val="003E06DB"/>
    <w:rsid w:val="003E10F3"/>
    <w:rsid w:val="003E34C7"/>
    <w:rsid w:val="003E637F"/>
    <w:rsid w:val="003F03D9"/>
    <w:rsid w:val="003F1C23"/>
    <w:rsid w:val="00400B2C"/>
    <w:rsid w:val="00400E3D"/>
    <w:rsid w:val="00402B2D"/>
    <w:rsid w:val="00404476"/>
    <w:rsid w:val="004053D1"/>
    <w:rsid w:val="004133AE"/>
    <w:rsid w:val="00414A2A"/>
    <w:rsid w:val="00415317"/>
    <w:rsid w:val="004154C8"/>
    <w:rsid w:val="0041740C"/>
    <w:rsid w:val="00421001"/>
    <w:rsid w:val="0042354C"/>
    <w:rsid w:val="004273B1"/>
    <w:rsid w:val="0042783A"/>
    <w:rsid w:val="004313BD"/>
    <w:rsid w:val="004314D3"/>
    <w:rsid w:val="00434881"/>
    <w:rsid w:val="00436BEF"/>
    <w:rsid w:val="00437813"/>
    <w:rsid w:val="004409E0"/>
    <w:rsid w:val="00441706"/>
    <w:rsid w:val="00442466"/>
    <w:rsid w:val="00442FAA"/>
    <w:rsid w:val="00443A84"/>
    <w:rsid w:val="00443B33"/>
    <w:rsid w:val="0046284E"/>
    <w:rsid w:val="00463E0D"/>
    <w:rsid w:val="00464A60"/>
    <w:rsid w:val="004732BB"/>
    <w:rsid w:val="00474D89"/>
    <w:rsid w:val="0048040E"/>
    <w:rsid w:val="00483CFA"/>
    <w:rsid w:val="00484862"/>
    <w:rsid w:val="00486932"/>
    <w:rsid w:val="00487A1A"/>
    <w:rsid w:val="00487F39"/>
    <w:rsid w:val="00490005"/>
    <w:rsid w:val="004947CE"/>
    <w:rsid w:val="004A1E76"/>
    <w:rsid w:val="004A2873"/>
    <w:rsid w:val="004A5DBA"/>
    <w:rsid w:val="004A6077"/>
    <w:rsid w:val="004A679D"/>
    <w:rsid w:val="004B1C92"/>
    <w:rsid w:val="004B2638"/>
    <w:rsid w:val="004C2422"/>
    <w:rsid w:val="004C2453"/>
    <w:rsid w:val="004C3195"/>
    <w:rsid w:val="004C5B69"/>
    <w:rsid w:val="004C765F"/>
    <w:rsid w:val="004C79B9"/>
    <w:rsid w:val="004D0684"/>
    <w:rsid w:val="004D1948"/>
    <w:rsid w:val="004D1A1F"/>
    <w:rsid w:val="004D2B80"/>
    <w:rsid w:val="004D6B8D"/>
    <w:rsid w:val="004D7C10"/>
    <w:rsid w:val="004E0B5E"/>
    <w:rsid w:val="004E377E"/>
    <w:rsid w:val="004E4A9B"/>
    <w:rsid w:val="004E4E1A"/>
    <w:rsid w:val="004E5FA9"/>
    <w:rsid w:val="004E7E59"/>
    <w:rsid w:val="004F5489"/>
    <w:rsid w:val="004F7DA7"/>
    <w:rsid w:val="00503ABB"/>
    <w:rsid w:val="00503E70"/>
    <w:rsid w:val="0050544D"/>
    <w:rsid w:val="0050670A"/>
    <w:rsid w:val="00510207"/>
    <w:rsid w:val="00511388"/>
    <w:rsid w:val="005125A6"/>
    <w:rsid w:val="00515B04"/>
    <w:rsid w:val="0051637D"/>
    <w:rsid w:val="00516406"/>
    <w:rsid w:val="0051672C"/>
    <w:rsid w:val="00516C5E"/>
    <w:rsid w:val="005216FA"/>
    <w:rsid w:val="00521FBB"/>
    <w:rsid w:val="00522839"/>
    <w:rsid w:val="00522D22"/>
    <w:rsid w:val="00522D8C"/>
    <w:rsid w:val="005244C4"/>
    <w:rsid w:val="005244D3"/>
    <w:rsid w:val="005259FE"/>
    <w:rsid w:val="005331A0"/>
    <w:rsid w:val="00534894"/>
    <w:rsid w:val="00535132"/>
    <w:rsid w:val="00540C6A"/>
    <w:rsid w:val="00542277"/>
    <w:rsid w:val="00542912"/>
    <w:rsid w:val="005453FA"/>
    <w:rsid w:val="005459CA"/>
    <w:rsid w:val="00547691"/>
    <w:rsid w:val="005510F2"/>
    <w:rsid w:val="005521EA"/>
    <w:rsid w:val="005551B6"/>
    <w:rsid w:val="00557697"/>
    <w:rsid w:val="00561289"/>
    <w:rsid w:val="005620A6"/>
    <w:rsid w:val="00566C3D"/>
    <w:rsid w:val="0057210D"/>
    <w:rsid w:val="00574974"/>
    <w:rsid w:val="005756DE"/>
    <w:rsid w:val="005853BE"/>
    <w:rsid w:val="0059272D"/>
    <w:rsid w:val="00592875"/>
    <w:rsid w:val="00595B1D"/>
    <w:rsid w:val="00596364"/>
    <w:rsid w:val="005A1382"/>
    <w:rsid w:val="005A353F"/>
    <w:rsid w:val="005B3CDB"/>
    <w:rsid w:val="005B54E8"/>
    <w:rsid w:val="005B557C"/>
    <w:rsid w:val="005B5A01"/>
    <w:rsid w:val="005B7F81"/>
    <w:rsid w:val="005C4EBB"/>
    <w:rsid w:val="005C5835"/>
    <w:rsid w:val="005C7BC3"/>
    <w:rsid w:val="005C7C02"/>
    <w:rsid w:val="005D2E95"/>
    <w:rsid w:val="005D3180"/>
    <w:rsid w:val="005D4EBD"/>
    <w:rsid w:val="005D6F72"/>
    <w:rsid w:val="005D7152"/>
    <w:rsid w:val="005E11B1"/>
    <w:rsid w:val="005E1ECE"/>
    <w:rsid w:val="005E4602"/>
    <w:rsid w:val="005F3780"/>
    <w:rsid w:val="005F523D"/>
    <w:rsid w:val="005F560C"/>
    <w:rsid w:val="00600530"/>
    <w:rsid w:val="00606197"/>
    <w:rsid w:val="00613985"/>
    <w:rsid w:val="00615B70"/>
    <w:rsid w:val="0062195C"/>
    <w:rsid w:val="00622774"/>
    <w:rsid w:val="00625067"/>
    <w:rsid w:val="00627C3B"/>
    <w:rsid w:val="00632414"/>
    <w:rsid w:val="00632946"/>
    <w:rsid w:val="006334B8"/>
    <w:rsid w:val="00650716"/>
    <w:rsid w:val="006516B3"/>
    <w:rsid w:val="0065520F"/>
    <w:rsid w:val="00656290"/>
    <w:rsid w:val="0065736D"/>
    <w:rsid w:val="00663288"/>
    <w:rsid w:val="00663FB7"/>
    <w:rsid w:val="006658FD"/>
    <w:rsid w:val="006672C2"/>
    <w:rsid w:val="00670EB3"/>
    <w:rsid w:val="00670F58"/>
    <w:rsid w:val="0067166F"/>
    <w:rsid w:val="00673804"/>
    <w:rsid w:val="00673AA5"/>
    <w:rsid w:val="00676C4C"/>
    <w:rsid w:val="006809C0"/>
    <w:rsid w:val="00685367"/>
    <w:rsid w:val="00685A2D"/>
    <w:rsid w:val="00690B21"/>
    <w:rsid w:val="0069524F"/>
    <w:rsid w:val="006A0E6D"/>
    <w:rsid w:val="006A7002"/>
    <w:rsid w:val="006B315E"/>
    <w:rsid w:val="006B332C"/>
    <w:rsid w:val="006B5BA9"/>
    <w:rsid w:val="006C0DE7"/>
    <w:rsid w:val="006C2A48"/>
    <w:rsid w:val="006C4076"/>
    <w:rsid w:val="006C735A"/>
    <w:rsid w:val="006D0132"/>
    <w:rsid w:val="006D14CD"/>
    <w:rsid w:val="006D1737"/>
    <w:rsid w:val="006D17FF"/>
    <w:rsid w:val="006D1C3D"/>
    <w:rsid w:val="006D2F30"/>
    <w:rsid w:val="006D3185"/>
    <w:rsid w:val="006D3307"/>
    <w:rsid w:val="006D39B1"/>
    <w:rsid w:val="006D4C9A"/>
    <w:rsid w:val="006D7AA8"/>
    <w:rsid w:val="006E00DD"/>
    <w:rsid w:val="006E4C2D"/>
    <w:rsid w:val="006E75AF"/>
    <w:rsid w:val="006F0A90"/>
    <w:rsid w:val="006F147A"/>
    <w:rsid w:val="006F2939"/>
    <w:rsid w:val="006F71FD"/>
    <w:rsid w:val="00704F4D"/>
    <w:rsid w:val="007076FC"/>
    <w:rsid w:val="00711B47"/>
    <w:rsid w:val="007139EC"/>
    <w:rsid w:val="00714A99"/>
    <w:rsid w:val="00717F24"/>
    <w:rsid w:val="00721136"/>
    <w:rsid w:val="00721C7F"/>
    <w:rsid w:val="0072234C"/>
    <w:rsid w:val="00723765"/>
    <w:rsid w:val="00724D9B"/>
    <w:rsid w:val="00726D24"/>
    <w:rsid w:val="007270B6"/>
    <w:rsid w:val="00727D41"/>
    <w:rsid w:val="00733197"/>
    <w:rsid w:val="007336CD"/>
    <w:rsid w:val="00733FB2"/>
    <w:rsid w:val="00733FCF"/>
    <w:rsid w:val="007344E8"/>
    <w:rsid w:val="007352A8"/>
    <w:rsid w:val="007360E9"/>
    <w:rsid w:val="007411D5"/>
    <w:rsid w:val="007417C3"/>
    <w:rsid w:val="00741E88"/>
    <w:rsid w:val="00744CD0"/>
    <w:rsid w:val="0075030E"/>
    <w:rsid w:val="0075353A"/>
    <w:rsid w:val="00755164"/>
    <w:rsid w:val="00760F3C"/>
    <w:rsid w:val="007639EC"/>
    <w:rsid w:val="007663E3"/>
    <w:rsid w:val="00770933"/>
    <w:rsid w:val="0077109D"/>
    <w:rsid w:val="007710A6"/>
    <w:rsid w:val="00773C4D"/>
    <w:rsid w:val="00783E0D"/>
    <w:rsid w:val="0078774F"/>
    <w:rsid w:val="0079316E"/>
    <w:rsid w:val="00795A98"/>
    <w:rsid w:val="00795CBF"/>
    <w:rsid w:val="00796F33"/>
    <w:rsid w:val="00797C75"/>
    <w:rsid w:val="007A1116"/>
    <w:rsid w:val="007A3AEC"/>
    <w:rsid w:val="007A61B2"/>
    <w:rsid w:val="007A6667"/>
    <w:rsid w:val="007A7248"/>
    <w:rsid w:val="007A73FA"/>
    <w:rsid w:val="007B27BA"/>
    <w:rsid w:val="007B577F"/>
    <w:rsid w:val="007C0A2D"/>
    <w:rsid w:val="007C216C"/>
    <w:rsid w:val="007C2ED0"/>
    <w:rsid w:val="007C391D"/>
    <w:rsid w:val="007C4444"/>
    <w:rsid w:val="007C4F66"/>
    <w:rsid w:val="007C606C"/>
    <w:rsid w:val="007C62FB"/>
    <w:rsid w:val="007C69F2"/>
    <w:rsid w:val="007D11FE"/>
    <w:rsid w:val="007D34C7"/>
    <w:rsid w:val="007D4BF0"/>
    <w:rsid w:val="007D56AE"/>
    <w:rsid w:val="007E097D"/>
    <w:rsid w:val="007E3F5C"/>
    <w:rsid w:val="007F1D55"/>
    <w:rsid w:val="007F5305"/>
    <w:rsid w:val="007F6115"/>
    <w:rsid w:val="007F7491"/>
    <w:rsid w:val="007F76AF"/>
    <w:rsid w:val="00800589"/>
    <w:rsid w:val="00801B0A"/>
    <w:rsid w:val="00801D8C"/>
    <w:rsid w:val="0080276D"/>
    <w:rsid w:val="00806598"/>
    <w:rsid w:val="00810681"/>
    <w:rsid w:val="00811901"/>
    <w:rsid w:val="00821DA9"/>
    <w:rsid w:val="008221FD"/>
    <w:rsid w:val="00822270"/>
    <w:rsid w:val="00824B12"/>
    <w:rsid w:val="00831EA8"/>
    <w:rsid w:val="00840D53"/>
    <w:rsid w:val="0084213E"/>
    <w:rsid w:val="008471DD"/>
    <w:rsid w:val="00852A10"/>
    <w:rsid w:val="008551A1"/>
    <w:rsid w:val="008663C7"/>
    <w:rsid w:val="008668B8"/>
    <w:rsid w:val="00867174"/>
    <w:rsid w:val="00870262"/>
    <w:rsid w:val="008732D1"/>
    <w:rsid w:val="008742BC"/>
    <w:rsid w:val="00874519"/>
    <w:rsid w:val="0087549C"/>
    <w:rsid w:val="00880C08"/>
    <w:rsid w:val="00886EA0"/>
    <w:rsid w:val="00886F2F"/>
    <w:rsid w:val="00887CE8"/>
    <w:rsid w:val="0089080E"/>
    <w:rsid w:val="00890943"/>
    <w:rsid w:val="00893F47"/>
    <w:rsid w:val="008A0B69"/>
    <w:rsid w:val="008A3CBC"/>
    <w:rsid w:val="008B0163"/>
    <w:rsid w:val="008B11C0"/>
    <w:rsid w:val="008B24A4"/>
    <w:rsid w:val="008B26FD"/>
    <w:rsid w:val="008B6FC3"/>
    <w:rsid w:val="008B71A2"/>
    <w:rsid w:val="008B7C9D"/>
    <w:rsid w:val="008C2EAE"/>
    <w:rsid w:val="008C42EA"/>
    <w:rsid w:val="008C5280"/>
    <w:rsid w:val="008D0915"/>
    <w:rsid w:val="008D3439"/>
    <w:rsid w:val="008D6026"/>
    <w:rsid w:val="008D6309"/>
    <w:rsid w:val="008E17B3"/>
    <w:rsid w:val="008E4809"/>
    <w:rsid w:val="008E5454"/>
    <w:rsid w:val="008E5A56"/>
    <w:rsid w:val="008E65B2"/>
    <w:rsid w:val="008F13F5"/>
    <w:rsid w:val="008F210B"/>
    <w:rsid w:val="008F3735"/>
    <w:rsid w:val="00904ED6"/>
    <w:rsid w:val="00905741"/>
    <w:rsid w:val="00905A46"/>
    <w:rsid w:val="009077ED"/>
    <w:rsid w:val="009125C1"/>
    <w:rsid w:val="00912B0A"/>
    <w:rsid w:val="00912D58"/>
    <w:rsid w:val="00913A58"/>
    <w:rsid w:val="00913A5C"/>
    <w:rsid w:val="00915348"/>
    <w:rsid w:val="009214D2"/>
    <w:rsid w:val="00922819"/>
    <w:rsid w:val="00931F6A"/>
    <w:rsid w:val="00933BE1"/>
    <w:rsid w:val="00934572"/>
    <w:rsid w:val="00935C3C"/>
    <w:rsid w:val="00936D44"/>
    <w:rsid w:val="0094280A"/>
    <w:rsid w:val="00942D37"/>
    <w:rsid w:val="00947AAD"/>
    <w:rsid w:val="00947C7F"/>
    <w:rsid w:val="00951860"/>
    <w:rsid w:val="009563C4"/>
    <w:rsid w:val="009566D5"/>
    <w:rsid w:val="00957E80"/>
    <w:rsid w:val="00961A2B"/>
    <w:rsid w:val="009641AF"/>
    <w:rsid w:val="00974F94"/>
    <w:rsid w:val="00980AA9"/>
    <w:rsid w:val="00984015"/>
    <w:rsid w:val="00985C3A"/>
    <w:rsid w:val="00986EEA"/>
    <w:rsid w:val="00995238"/>
    <w:rsid w:val="009A017F"/>
    <w:rsid w:val="009A1C18"/>
    <w:rsid w:val="009A2352"/>
    <w:rsid w:val="009A28FA"/>
    <w:rsid w:val="009A59E6"/>
    <w:rsid w:val="009A7E37"/>
    <w:rsid w:val="009B00F7"/>
    <w:rsid w:val="009B040A"/>
    <w:rsid w:val="009B05FE"/>
    <w:rsid w:val="009B07FF"/>
    <w:rsid w:val="009B104D"/>
    <w:rsid w:val="009B10A3"/>
    <w:rsid w:val="009B3724"/>
    <w:rsid w:val="009B383C"/>
    <w:rsid w:val="009B3D2B"/>
    <w:rsid w:val="009B57E3"/>
    <w:rsid w:val="009B6458"/>
    <w:rsid w:val="009C44C7"/>
    <w:rsid w:val="009C6193"/>
    <w:rsid w:val="009D15F0"/>
    <w:rsid w:val="009D1646"/>
    <w:rsid w:val="009D2857"/>
    <w:rsid w:val="009D3D68"/>
    <w:rsid w:val="009D4112"/>
    <w:rsid w:val="009E1CE2"/>
    <w:rsid w:val="009E3315"/>
    <w:rsid w:val="009E414E"/>
    <w:rsid w:val="009E644C"/>
    <w:rsid w:val="009E7BCF"/>
    <w:rsid w:val="009F44D8"/>
    <w:rsid w:val="009F4731"/>
    <w:rsid w:val="009F4E63"/>
    <w:rsid w:val="009F573D"/>
    <w:rsid w:val="009F70FF"/>
    <w:rsid w:val="00A00020"/>
    <w:rsid w:val="00A0196E"/>
    <w:rsid w:val="00A031C7"/>
    <w:rsid w:val="00A03202"/>
    <w:rsid w:val="00A04693"/>
    <w:rsid w:val="00A142BA"/>
    <w:rsid w:val="00A207CB"/>
    <w:rsid w:val="00A250D6"/>
    <w:rsid w:val="00A26224"/>
    <w:rsid w:val="00A26276"/>
    <w:rsid w:val="00A30216"/>
    <w:rsid w:val="00A32456"/>
    <w:rsid w:val="00A32CF1"/>
    <w:rsid w:val="00A363B0"/>
    <w:rsid w:val="00A40A45"/>
    <w:rsid w:val="00A429B8"/>
    <w:rsid w:val="00A44B9E"/>
    <w:rsid w:val="00A457D3"/>
    <w:rsid w:val="00A46A87"/>
    <w:rsid w:val="00A46FFA"/>
    <w:rsid w:val="00A50498"/>
    <w:rsid w:val="00A505BF"/>
    <w:rsid w:val="00A5254B"/>
    <w:rsid w:val="00A54FE8"/>
    <w:rsid w:val="00A601A0"/>
    <w:rsid w:val="00A63D47"/>
    <w:rsid w:val="00A640BD"/>
    <w:rsid w:val="00A6449F"/>
    <w:rsid w:val="00A65D0D"/>
    <w:rsid w:val="00A66970"/>
    <w:rsid w:val="00A73B2E"/>
    <w:rsid w:val="00A74F6C"/>
    <w:rsid w:val="00A75207"/>
    <w:rsid w:val="00A75405"/>
    <w:rsid w:val="00A77BB7"/>
    <w:rsid w:val="00A8096F"/>
    <w:rsid w:val="00A821E3"/>
    <w:rsid w:val="00A8272E"/>
    <w:rsid w:val="00A864D7"/>
    <w:rsid w:val="00A87888"/>
    <w:rsid w:val="00A91221"/>
    <w:rsid w:val="00A94658"/>
    <w:rsid w:val="00A971CD"/>
    <w:rsid w:val="00A97470"/>
    <w:rsid w:val="00A97512"/>
    <w:rsid w:val="00AA3175"/>
    <w:rsid w:val="00AA32B2"/>
    <w:rsid w:val="00AA3770"/>
    <w:rsid w:val="00AA5DFA"/>
    <w:rsid w:val="00AA6328"/>
    <w:rsid w:val="00AA6334"/>
    <w:rsid w:val="00AA69F1"/>
    <w:rsid w:val="00AB1ED9"/>
    <w:rsid w:val="00AB3E35"/>
    <w:rsid w:val="00AB7E8A"/>
    <w:rsid w:val="00AC10D6"/>
    <w:rsid w:val="00AC32C8"/>
    <w:rsid w:val="00AC49BB"/>
    <w:rsid w:val="00AC525E"/>
    <w:rsid w:val="00AC562F"/>
    <w:rsid w:val="00AC74F7"/>
    <w:rsid w:val="00AC7B05"/>
    <w:rsid w:val="00AD2714"/>
    <w:rsid w:val="00AE10F6"/>
    <w:rsid w:val="00AE173C"/>
    <w:rsid w:val="00AE1DF2"/>
    <w:rsid w:val="00AE66E3"/>
    <w:rsid w:val="00AE6BD4"/>
    <w:rsid w:val="00AF24C2"/>
    <w:rsid w:val="00B01C96"/>
    <w:rsid w:val="00B0652A"/>
    <w:rsid w:val="00B06AC0"/>
    <w:rsid w:val="00B07A83"/>
    <w:rsid w:val="00B1026B"/>
    <w:rsid w:val="00B14328"/>
    <w:rsid w:val="00B21A6B"/>
    <w:rsid w:val="00B23380"/>
    <w:rsid w:val="00B24FD7"/>
    <w:rsid w:val="00B26D53"/>
    <w:rsid w:val="00B30123"/>
    <w:rsid w:val="00B3457B"/>
    <w:rsid w:val="00B35826"/>
    <w:rsid w:val="00B36792"/>
    <w:rsid w:val="00B36D3C"/>
    <w:rsid w:val="00B41BA6"/>
    <w:rsid w:val="00B45AA1"/>
    <w:rsid w:val="00B46494"/>
    <w:rsid w:val="00B47814"/>
    <w:rsid w:val="00B52841"/>
    <w:rsid w:val="00B546C7"/>
    <w:rsid w:val="00B55434"/>
    <w:rsid w:val="00B5756F"/>
    <w:rsid w:val="00B606A1"/>
    <w:rsid w:val="00B62CD7"/>
    <w:rsid w:val="00B6658B"/>
    <w:rsid w:val="00B70ECC"/>
    <w:rsid w:val="00B74060"/>
    <w:rsid w:val="00B74889"/>
    <w:rsid w:val="00B750C0"/>
    <w:rsid w:val="00B82001"/>
    <w:rsid w:val="00B83116"/>
    <w:rsid w:val="00B83B66"/>
    <w:rsid w:val="00B84F90"/>
    <w:rsid w:val="00B85017"/>
    <w:rsid w:val="00B87D97"/>
    <w:rsid w:val="00B92161"/>
    <w:rsid w:val="00B95F99"/>
    <w:rsid w:val="00B97197"/>
    <w:rsid w:val="00BA027B"/>
    <w:rsid w:val="00BA495A"/>
    <w:rsid w:val="00BA59D0"/>
    <w:rsid w:val="00BB2248"/>
    <w:rsid w:val="00BB4678"/>
    <w:rsid w:val="00BC3EC3"/>
    <w:rsid w:val="00BC40FC"/>
    <w:rsid w:val="00BC57C8"/>
    <w:rsid w:val="00BC58D7"/>
    <w:rsid w:val="00BC71A7"/>
    <w:rsid w:val="00BD1485"/>
    <w:rsid w:val="00BD62A7"/>
    <w:rsid w:val="00BD6803"/>
    <w:rsid w:val="00BD79F4"/>
    <w:rsid w:val="00BE4095"/>
    <w:rsid w:val="00BE74BC"/>
    <w:rsid w:val="00BE784D"/>
    <w:rsid w:val="00BF0825"/>
    <w:rsid w:val="00BF0F77"/>
    <w:rsid w:val="00BF2A8B"/>
    <w:rsid w:val="00BF3FE9"/>
    <w:rsid w:val="00BF6AA6"/>
    <w:rsid w:val="00BF6C55"/>
    <w:rsid w:val="00C0009D"/>
    <w:rsid w:val="00C0157A"/>
    <w:rsid w:val="00C025E7"/>
    <w:rsid w:val="00C03942"/>
    <w:rsid w:val="00C04B2D"/>
    <w:rsid w:val="00C05795"/>
    <w:rsid w:val="00C05B12"/>
    <w:rsid w:val="00C06816"/>
    <w:rsid w:val="00C07F2C"/>
    <w:rsid w:val="00C14EFE"/>
    <w:rsid w:val="00C175E2"/>
    <w:rsid w:val="00C201ED"/>
    <w:rsid w:val="00C204FD"/>
    <w:rsid w:val="00C21CAA"/>
    <w:rsid w:val="00C23118"/>
    <w:rsid w:val="00C23620"/>
    <w:rsid w:val="00C2734C"/>
    <w:rsid w:val="00C27EC0"/>
    <w:rsid w:val="00C302A2"/>
    <w:rsid w:val="00C31D78"/>
    <w:rsid w:val="00C32D98"/>
    <w:rsid w:val="00C330E4"/>
    <w:rsid w:val="00C3526D"/>
    <w:rsid w:val="00C353C9"/>
    <w:rsid w:val="00C35FB7"/>
    <w:rsid w:val="00C366E6"/>
    <w:rsid w:val="00C367EA"/>
    <w:rsid w:val="00C373AC"/>
    <w:rsid w:val="00C37CB1"/>
    <w:rsid w:val="00C42AFA"/>
    <w:rsid w:val="00C445FC"/>
    <w:rsid w:val="00C45C86"/>
    <w:rsid w:val="00C47C25"/>
    <w:rsid w:val="00C47EAD"/>
    <w:rsid w:val="00C51812"/>
    <w:rsid w:val="00C51E69"/>
    <w:rsid w:val="00C54172"/>
    <w:rsid w:val="00C569F6"/>
    <w:rsid w:val="00C62255"/>
    <w:rsid w:val="00C63005"/>
    <w:rsid w:val="00C63D74"/>
    <w:rsid w:val="00C63EA1"/>
    <w:rsid w:val="00C6641B"/>
    <w:rsid w:val="00C7250E"/>
    <w:rsid w:val="00C7650C"/>
    <w:rsid w:val="00C7789B"/>
    <w:rsid w:val="00C81DDA"/>
    <w:rsid w:val="00C83C55"/>
    <w:rsid w:val="00C84A2C"/>
    <w:rsid w:val="00C862FC"/>
    <w:rsid w:val="00C86AC3"/>
    <w:rsid w:val="00C872D1"/>
    <w:rsid w:val="00C87C40"/>
    <w:rsid w:val="00C87D6C"/>
    <w:rsid w:val="00C91F27"/>
    <w:rsid w:val="00C93378"/>
    <w:rsid w:val="00C93CD8"/>
    <w:rsid w:val="00CA0DCB"/>
    <w:rsid w:val="00CA237D"/>
    <w:rsid w:val="00CA4F1C"/>
    <w:rsid w:val="00CA639C"/>
    <w:rsid w:val="00CA7629"/>
    <w:rsid w:val="00CB0029"/>
    <w:rsid w:val="00CB037C"/>
    <w:rsid w:val="00CB03AB"/>
    <w:rsid w:val="00CB1B37"/>
    <w:rsid w:val="00CB2C20"/>
    <w:rsid w:val="00CB6991"/>
    <w:rsid w:val="00CC039D"/>
    <w:rsid w:val="00CC0BD9"/>
    <w:rsid w:val="00CC1068"/>
    <w:rsid w:val="00CC1F1B"/>
    <w:rsid w:val="00CC4099"/>
    <w:rsid w:val="00CC5F5A"/>
    <w:rsid w:val="00CC7930"/>
    <w:rsid w:val="00CC7C9D"/>
    <w:rsid w:val="00CC7FCF"/>
    <w:rsid w:val="00CD0C09"/>
    <w:rsid w:val="00CD0EA4"/>
    <w:rsid w:val="00CD1DF7"/>
    <w:rsid w:val="00CD2D8D"/>
    <w:rsid w:val="00CD424E"/>
    <w:rsid w:val="00CD575E"/>
    <w:rsid w:val="00CD674C"/>
    <w:rsid w:val="00CD7CEE"/>
    <w:rsid w:val="00CE2234"/>
    <w:rsid w:val="00CE2A1C"/>
    <w:rsid w:val="00CF335E"/>
    <w:rsid w:val="00CF5FD8"/>
    <w:rsid w:val="00CF68BD"/>
    <w:rsid w:val="00CF7F86"/>
    <w:rsid w:val="00D00057"/>
    <w:rsid w:val="00D031D8"/>
    <w:rsid w:val="00D05380"/>
    <w:rsid w:val="00D360BE"/>
    <w:rsid w:val="00D37B3C"/>
    <w:rsid w:val="00D4108C"/>
    <w:rsid w:val="00D4294F"/>
    <w:rsid w:val="00D443FC"/>
    <w:rsid w:val="00D47846"/>
    <w:rsid w:val="00D50787"/>
    <w:rsid w:val="00D53701"/>
    <w:rsid w:val="00D60895"/>
    <w:rsid w:val="00D6405E"/>
    <w:rsid w:val="00D65785"/>
    <w:rsid w:val="00D65B07"/>
    <w:rsid w:val="00D668D8"/>
    <w:rsid w:val="00D72193"/>
    <w:rsid w:val="00D73E48"/>
    <w:rsid w:val="00D747CA"/>
    <w:rsid w:val="00D82284"/>
    <w:rsid w:val="00D841F9"/>
    <w:rsid w:val="00D84A62"/>
    <w:rsid w:val="00D853F0"/>
    <w:rsid w:val="00D85A06"/>
    <w:rsid w:val="00D863A8"/>
    <w:rsid w:val="00D925B5"/>
    <w:rsid w:val="00D94292"/>
    <w:rsid w:val="00DA03DB"/>
    <w:rsid w:val="00DA0A5A"/>
    <w:rsid w:val="00DA1815"/>
    <w:rsid w:val="00DA4303"/>
    <w:rsid w:val="00DA71EE"/>
    <w:rsid w:val="00DB192A"/>
    <w:rsid w:val="00DB7B11"/>
    <w:rsid w:val="00DC0B18"/>
    <w:rsid w:val="00DC0D56"/>
    <w:rsid w:val="00DC14D7"/>
    <w:rsid w:val="00DC1BEE"/>
    <w:rsid w:val="00DC1DDC"/>
    <w:rsid w:val="00DC4C8E"/>
    <w:rsid w:val="00DC517E"/>
    <w:rsid w:val="00DC5194"/>
    <w:rsid w:val="00DC7143"/>
    <w:rsid w:val="00DD02E0"/>
    <w:rsid w:val="00DD38D8"/>
    <w:rsid w:val="00DD3D31"/>
    <w:rsid w:val="00DD6E1C"/>
    <w:rsid w:val="00DD737A"/>
    <w:rsid w:val="00DE0C1D"/>
    <w:rsid w:val="00DE0EB1"/>
    <w:rsid w:val="00DE32BA"/>
    <w:rsid w:val="00DE3523"/>
    <w:rsid w:val="00DE47D5"/>
    <w:rsid w:val="00DF14DC"/>
    <w:rsid w:val="00DF1704"/>
    <w:rsid w:val="00DF6B4F"/>
    <w:rsid w:val="00DF7C74"/>
    <w:rsid w:val="00E023CB"/>
    <w:rsid w:val="00E0440A"/>
    <w:rsid w:val="00E04C38"/>
    <w:rsid w:val="00E0565D"/>
    <w:rsid w:val="00E0607C"/>
    <w:rsid w:val="00E13AA3"/>
    <w:rsid w:val="00E159BA"/>
    <w:rsid w:val="00E2341D"/>
    <w:rsid w:val="00E23A2F"/>
    <w:rsid w:val="00E243CE"/>
    <w:rsid w:val="00E25A12"/>
    <w:rsid w:val="00E272D0"/>
    <w:rsid w:val="00E27BF4"/>
    <w:rsid w:val="00E30680"/>
    <w:rsid w:val="00E3243D"/>
    <w:rsid w:val="00E403D7"/>
    <w:rsid w:val="00E46DAD"/>
    <w:rsid w:val="00E518A1"/>
    <w:rsid w:val="00E52B43"/>
    <w:rsid w:val="00E535DC"/>
    <w:rsid w:val="00E5529C"/>
    <w:rsid w:val="00E60073"/>
    <w:rsid w:val="00E61D01"/>
    <w:rsid w:val="00E63C71"/>
    <w:rsid w:val="00E6429D"/>
    <w:rsid w:val="00E65168"/>
    <w:rsid w:val="00E65F26"/>
    <w:rsid w:val="00E71374"/>
    <w:rsid w:val="00E739EB"/>
    <w:rsid w:val="00E74663"/>
    <w:rsid w:val="00E75790"/>
    <w:rsid w:val="00E769CD"/>
    <w:rsid w:val="00E80D79"/>
    <w:rsid w:val="00E816B8"/>
    <w:rsid w:val="00E81964"/>
    <w:rsid w:val="00E863DD"/>
    <w:rsid w:val="00E913E1"/>
    <w:rsid w:val="00E92E9C"/>
    <w:rsid w:val="00E96478"/>
    <w:rsid w:val="00EA10D2"/>
    <w:rsid w:val="00EA14C8"/>
    <w:rsid w:val="00EA3315"/>
    <w:rsid w:val="00EA510F"/>
    <w:rsid w:val="00EB0959"/>
    <w:rsid w:val="00EB1DA9"/>
    <w:rsid w:val="00EB6CBD"/>
    <w:rsid w:val="00EC0E8F"/>
    <w:rsid w:val="00EC1A32"/>
    <w:rsid w:val="00EC23C7"/>
    <w:rsid w:val="00EC6595"/>
    <w:rsid w:val="00ED2215"/>
    <w:rsid w:val="00ED4758"/>
    <w:rsid w:val="00ED7666"/>
    <w:rsid w:val="00ED7D8D"/>
    <w:rsid w:val="00EE2421"/>
    <w:rsid w:val="00EE2492"/>
    <w:rsid w:val="00EE27DC"/>
    <w:rsid w:val="00EE2D5B"/>
    <w:rsid w:val="00EE4A18"/>
    <w:rsid w:val="00EE7352"/>
    <w:rsid w:val="00EF0F49"/>
    <w:rsid w:val="00EF147D"/>
    <w:rsid w:val="00EF480F"/>
    <w:rsid w:val="00EF5F28"/>
    <w:rsid w:val="00EF7E57"/>
    <w:rsid w:val="00F01FF9"/>
    <w:rsid w:val="00F0251A"/>
    <w:rsid w:val="00F02E7C"/>
    <w:rsid w:val="00F03FC9"/>
    <w:rsid w:val="00F056B0"/>
    <w:rsid w:val="00F07D2F"/>
    <w:rsid w:val="00F13B47"/>
    <w:rsid w:val="00F16E1E"/>
    <w:rsid w:val="00F173C0"/>
    <w:rsid w:val="00F2024A"/>
    <w:rsid w:val="00F20884"/>
    <w:rsid w:val="00F23F89"/>
    <w:rsid w:val="00F30455"/>
    <w:rsid w:val="00F30E27"/>
    <w:rsid w:val="00F33581"/>
    <w:rsid w:val="00F33C1C"/>
    <w:rsid w:val="00F35822"/>
    <w:rsid w:val="00F35A0B"/>
    <w:rsid w:val="00F37FFD"/>
    <w:rsid w:val="00F434C2"/>
    <w:rsid w:val="00F50009"/>
    <w:rsid w:val="00F52D75"/>
    <w:rsid w:val="00F611D1"/>
    <w:rsid w:val="00F61EBA"/>
    <w:rsid w:val="00F643FA"/>
    <w:rsid w:val="00F64727"/>
    <w:rsid w:val="00F64838"/>
    <w:rsid w:val="00F64C5E"/>
    <w:rsid w:val="00F660CA"/>
    <w:rsid w:val="00F72B3D"/>
    <w:rsid w:val="00F73944"/>
    <w:rsid w:val="00F74C36"/>
    <w:rsid w:val="00F74E96"/>
    <w:rsid w:val="00F74FF0"/>
    <w:rsid w:val="00F82C6F"/>
    <w:rsid w:val="00F83E37"/>
    <w:rsid w:val="00F862BE"/>
    <w:rsid w:val="00F90A1A"/>
    <w:rsid w:val="00F939A8"/>
    <w:rsid w:val="00F9700D"/>
    <w:rsid w:val="00F97126"/>
    <w:rsid w:val="00FA0234"/>
    <w:rsid w:val="00FA1923"/>
    <w:rsid w:val="00FA453C"/>
    <w:rsid w:val="00FA55C6"/>
    <w:rsid w:val="00FB220F"/>
    <w:rsid w:val="00FB336E"/>
    <w:rsid w:val="00FB5D7B"/>
    <w:rsid w:val="00FB5E6E"/>
    <w:rsid w:val="00FC2FBB"/>
    <w:rsid w:val="00FC32E8"/>
    <w:rsid w:val="00FC4778"/>
    <w:rsid w:val="00FC5617"/>
    <w:rsid w:val="00FC69FA"/>
    <w:rsid w:val="00FD0C45"/>
    <w:rsid w:val="00FD34DE"/>
    <w:rsid w:val="00FD43A0"/>
    <w:rsid w:val="00FD534E"/>
    <w:rsid w:val="00FE05E1"/>
    <w:rsid w:val="00FE3E46"/>
    <w:rsid w:val="00FE4FC0"/>
    <w:rsid w:val="00FE509F"/>
    <w:rsid w:val="00FE5853"/>
    <w:rsid w:val="00FE6458"/>
    <w:rsid w:val="00FF1398"/>
    <w:rsid w:val="00FF28D7"/>
    <w:rsid w:val="00FF30A3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3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6197"/>
    <w:rPr>
      <w:rFonts w:cs="Times New Roman"/>
      <w:color w:val="0066CC"/>
      <w:u w:val="single"/>
    </w:rPr>
  </w:style>
  <w:style w:type="character" w:customStyle="1" w:styleId="Exact">
    <w:name w:val="Основной текст Exact"/>
    <w:uiPriority w:val="99"/>
    <w:rsid w:val="00606197"/>
    <w:rPr>
      <w:rFonts w:ascii="Times New Roman" w:hAnsi="Times New Roman"/>
      <w:spacing w:val="3"/>
      <w:sz w:val="21"/>
      <w:u w:val="none"/>
    </w:rPr>
  </w:style>
  <w:style w:type="character" w:customStyle="1" w:styleId="1">
    <w:name w:val="Заголовок №1_"/>
    <w:link w:val="10"/>
    <w:uiPriority w:val="99"/>
    <w:locked/>
    <w:rsid w:val="00606197"/>
    <w:rPr>
      <w:rFonts w:ascii="Times New Roman" w:hAnsi="Times New Roman"/>
      <w:sz w:val="27"/>
      <w:shd w:val="clear" w:color="auto" w:fill="FFFFFF"/>
    </w:rPr>
  </w:style>
  <w:style w:type="character" w:customStyle="1" w:styleId="11">
    <w:name w:val="Основной текст Знак1"/>
    <w:link w:val="a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2">
    <w:name w:val="Основной текст (2)_"/>
    <w:link w:val="20"/>
    <w:uiPriority w:val="99"/>
    <w:locked/>
    <w:rsid w:val="00606197"/>
    <w:rPr>
      <w:rFonts w:ascii="Times New Roman" w:hAnsi="Times New Roman"/>
      <w:b/>
      <w:sz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paragraph" w:styleId="a4">
    <w:name w:val="Body Text"/>
    <w:basedOn w:val="a"/>
    <w:link w:val="11"/>
    <w:uiPriority w:val="99"/>
    <w:rsid w:val="00606197"/>
    <w:pPr>
      <w:shd w:val="clear" w:color="auto" w:fill="FFFFFF"/>
      <w:spacing w:before="360" w:after="240" w:line="278" w:lineRule="exac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character" w:customStyle="1" w:styleId="a5">
    <w:name w:val="Основной текст Знак"/>
    <w:basedOn w:val="a0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13">
    <w:name w:val="Основной текст Знак13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2">
    <w:name w:val="Основной текст Знак12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10">
    <w:name w:val="Основной текст Знак11"/>
    <w:basedOn w:val="a0"/>
    <w:uiPriority w:val="99"/>
    <w:semiHidden/>
    <w:rsid w:val="00606197"/>
    <w:rPr>
      <w:rFonts w:cs="Times New Roman"/>
      <w:color w:val="000000"/>
      <w:sz w:val="24"/>
      <w:szCs w:val="24"/>
    </w:rPr>
  </w:style>
  <w:style w:type="character" w:customStyle="1" w:styleId="100">
    <w:name w:val="Основной текст Знак10"/>
    <w:uiPriority w:val="99"/>
    <w:semiHidden/>
    <w:rsid w:val="00606197"/>
    <w:rPr>
      <w:color w:val="000000"/>
      <w:sz w:val="24"/>
    </w:rPr>
  </w:style>
  <w:style w:type="character" w:customStyle="1" w:styleId="9">
    <w:name w:val="Основной текст Знак9"/>
    <w:uiPriority w:val="99"/>
    <w:semiHidden/>
    <w:rsid w:val="00606197"/>
    <w:rPr>
      <w:color w:val="000000"/>
      <w:sz w:val="24"/>
    </w:rPr>
  </w:style>
  <w:style w:type="character" w:customStyle="1" w:styleId="8">
    <w:name w:val="Основной текст Знак8"/>
    <w:uiPriority w:val="99"/>
    <w:semiHidden/>
    <w:rsid w:val="00606197"/>
    <w:rPr>
      <w:color w:val="000000"/>
      <w:sz w:val="24"/>
    </w:rPr>
  </w:style>
  <w:style w:type="character" w:customStyle="1" w:styleId="7">
    <w:name w:val="Основной текст Знак7"/>
    <w:uiPriority w:val="99"/>
    <w:semiHidden/>
    <w:rsid w:val="00606197"/>
    <w:rPr>
      <w:color w:val="000000"/>
    </w:rPr>
  </w:style>
  <w:style w:type="character" w:customStyle="1" w:styleId="6">
    <w:name w:val="Основной текст Знак6"/>
    <w:uiPriority w:val="99"/>
    <w:semiHidden/>
    <w:rsid w:val="00606197"/>
    <w:rPr>
      <w:color w:val="000000"/>
    </w:rPr>
  </w:style>
  <w:style w:type="character" w:customStyle="1" w:styleId="5">
    <w:name w:val="Основной текст Знак5"/>
    <w:uiPriority w:val="99"/>
    <w:semiHidden/>
    <w:rsid w:val="00606197"/>
    <w:rPr>
      <w:color w:val="000000"/>
    </w:rPr>
  </w:style>
  <w:style w:type="character" w:customStyle="1" w:styleId="4">
    <w:name w:val="Основной текст Знак4"/>
    <w:uiPriority w:val="99"/>
    <w:semiHidden/>
    <w:rsid w:val="00606197"/>
    <w:rPr>
      <w:color w:val="000000"/>
    </w:rPr>
  </w:style>
  <w:style w:type="character" w:customStyle="1" w:styleId="3">
    <w:name w:val="Основной текст Знак3"/>
    <w:uiPriority w:val="99"/>
    <w:semiHidden/>
    <w:rsid w:val="00606197"/>
    <w:rPr>
      <w:color w:val="000000"/>
    </w:rPr>
  </w:style>
  <w:style w:type="character" w:customStyle="1" w:styleId="23">
    <w:name w:val="Основной текст Знак2"/>
    <w:uiPriority w:val="99"/>
    <w:semiHidden/>
    <w:rsid w:val="00606197"/>
    <w:rPr>
      <w:color w:val="000000"/>
    </w:rPr>
  </w:style>
  <w:style w:type="character" w:customStyle="1" w:styleId="4Exact">
    <w:name w:val="Основной текст (4) Exact"/>
    <w:uiPriority w:val="99"/>
    <w:rsid w:val="00606197"/>
    <w:rPr>
      <w:rFonts w:ascii="Times New Roman" w:hAnsi="Times New Roman"/>
      <w:sz w:val="14"/>
      <w:u w:val="none"/>
    </w:rPr>
  </w:style>
  <w:style w:type="character" w:customStyle="1" w:styleId="30">
    <w:name w:val="Основной текст (3)_"/>
    <w:link w:val="31"/>
    <w:uiPriority w:val="99"/>
    <w:locked/>
    <w:rsid w:val="00606197"/>
    <w:rPr>
      <w:rFonts w:ascii="Times New Roman" w:hAnsi="Times New Roman"/>
      <w:i/>
      <w:sz w:val="23"/>
      <w:shd w:val="clear" w:color="auto" w:fill="FFFFFF"/>
    </w:rPr>
  </w:style>
  <w:style w:type="character" w:customStyle="1" w:styleId="40">
    <w:name w:val="Основной текст (4)_"/>
    <w:link w:val="41"/>
    <w:uiPriority w:val="99"/>
    <w:locked/>
    <w:rsid w:val="00606197"/>
    <w:rPr>
      <w:rFonts w:ascii="Times New Roman" w:hAnsi="Times New Roman"/>
      <w:sz w:val="15"/>
      <w:shd w:val="clear" w:color="auto" w:fill="FFFFFF"/>
    </w:rPr>
  </w:style>
  <w:style w:type="character" w:customStyle="1" w:styleId="a6">
    <w:name w:val="Основной текст + Курсив"/>
    <w:uiPriority w:val="99"/>
    <w:rsid w:val="00606197"/>
    <w:rPr>
      <w:rFonts w:ascii="Times New Roman" w:hAnsi="Times New Roman"/>
      <w:i/>
      <w:sz w:val="23"/>
      <w:u w:val="none"/>
    </w:rPr>
  </w:style>
  <w:style w:type="character" w:customStyle="1" w:styleId="32">
    <w:name w:val="Основной текст (3) + Не курсив"/>
    <w:uiPriority w:val="99"/>
    <w:rsid w:val="00606197"/>
    <w:rPr>
      <w:rFonts w:ascii="Times New Roman" w:hAnsi="Times New Roman"/>
      <w:sz w:val="23"/>
      <w:u w:val="none"/>
    </w:rPr>
  </w:style>
  <w:style w:type="character" w:customStyle="1" w:styleId="a7">
    <w:name w:val="Колонтитул_"/>
    <w:link w:val="14"/>
    <w:uiPriority w:val="99"/>
    <w:locked/>
    <w:rsid w:val="00606197"/>
    <w:rPr>
      <w:rFonts w:ascii="Times New Roman" w:hAnsi="Times New Roman"/>
      <w:sz w:val="23"/>
      <w:shd w:val="clear" w:color="auto" w:fill="FFFFFF"/>
    </w:rPr>
  </w:style>
  <w:style w:type="character" w:customStyle="1" w:styleId="a8">
    <w:name w:val="Колонтитул"/>
    <w:uiPriority w:val="99"/>
    <w:rsid w:val="00606197"/>
  </w:style>
  <w:style w:type="character" w:customStyle="1" w:styleId="411">
    <w:name w:val="Основной текст (4) + 11"/>
    <w:aliases w:val="5 pt"/>
    <w:uiPriority w:val="99"/>
    <w:rsid w:val="00606197"/>
    <w:rPr>
      <w:rFonts w:ascii="Times New Roman" w:hAnsi="Times New Roman"/>
      <w:noProof/>
      <w:sz w:val="23"/>
      <w:u w:val="none"/>
    </w:rPr>
  </w:style>
  <w:style w:type="paragraph" w:customStyle="1" w:styleId="10">
    <w:name w:val="Заголовок №1"/>
    <w:basedOn w:val="a"/>
    <w:link w:val="1"/>
    <w:uiPriority w:val="99"/>
    <w:rsid w:val="00606197"/>
    <w:pPr>
      <w:shd w:val="clear" w:color="auto" w:fill="FFFFFF"/>
      <w:spacing w:after="360" w:line="240" w:lineRule="atLeast"/>
      <w:outlineLvl w:val="0"/>
    </w:pPr>
    <w:rPr>
      <w:rFonts w:ascii="Times New Roman" w:eastAsiaTheme="minorHAnsi" w:hAnsi="Times New Roman" w:cstheme="minorBidi"/>
      <w:color w:val="auto"/>
      <w:sz w:val="27"/>
      <w:szCs w:val="22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606197"/>
    <w:pPr>
      <w:shd w:val="clear" w:color="auto" w:fill="FFFFFF"/>
      <w:spacing w:before="240" w:after="60" w:line="240" w:lineRule="atLeast"/>
    </w:pPr>
    <w:rPr>
      <w:rFonts w:ascii="Times New Roman" w:eastAsiaTheme="minorHAnsi" w:hAnsi="Times New Roman" w:cstheme="minorBidi"/>
      <w:b/>
      <w:color w:val="auto"/>
      <w:sz w:val="28"/>
      <w:szCs w:val="22"/>
      <w:lang w:eastAsia="en-US"/>
    </w:rPr>
  </w:style>
  <w:style w:type="paragraph" w:customStyle="1" w:styleId="22">
    <w:name w:val="Заголовок №2"/>
    <w:basedOn w:val="a"/>
    <w:link w:val="21"/>
    <w:uiPriority w:val="99"/>
    <w:rsid w:val="00606197"/>
    <w:pPr>
      <w:shd w:val="clear" w:color="auto" w:fill="FFFFFF"/>
      <w:spacing w:before="600" w:after="240" w:line="274" w:lineRule="exact"/>
      <w:jc w:val="center"/>
      <w:outlineLvl w:val="1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customStyle="1" w:styleId="41">
    <w:name w:val="Основной текст (4)"/>
    <w:basedOn w:val="a"/>
    <w:link w:val="40"/>
    <w:uiPriority w:val="99"/>
    <w:rsid w:val="00606197"/>
    <w:pPr>
      <w:shd w:val="clear" w:color="auto" w:fill="FFFFFF"/>
      <w:spacing w:before="480" w:after="600" w:line="182" w:lineRule="exact"/>
      <w:jc w:val="center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31">
    <w:name w:val="Основной текст (3)"/>
    <w:basedOn w:val="a"/>
    <w:link w:val="30"/>
    <w:uiPriority w:val="99"/>
    <w:rsid w:val="00606197"/>
    <w:pPr>
      <w:shd w:val="clear" w:color="auto" w:fill="FFFFFF"/>
      <w:spacing w:before="240" w:after="60" w:line="240" w:lineRule="atLeast"/>
      <w:jc w:val="center"/>
    </w:pPr>
    <w:rPr>
      <w:rFonts w:ascii="Times New Roman" w:eastAsiaTheme="minorHAnsi" w:hAnsi="Times New Roman" w:cstheme="minorBidi"/>
      <w:i/>
      <w:color w:val="auto"/>
      <w:sz w:val="23"/>
      <w:szCs w:val="22"/>
      <w:lang w:eastAsia="en-US"/>
    </w:rPr>
  </w:style>
  <w:style w:type="paragraph" w:customStyle="1" w:styleId="14">
    <w:name w:val="Колонтитул1"/>
    <w:basedOn w:val="a"/>
    <w:link w:val="a7"/>
    <w:uiPriority w:val="99"/>
    <w:rsid w:val="00606197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3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0619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0619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table" w:styleId="ad">
    <w:name w:val="Table Grid"/>
    <w:basedOn w:val="a1"/>
    <w:uiPriority w:val="59"/>
    <w:rsid w:val="0060619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090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EE2421"/>
  </w:style>
  <w:style w:type="paragraph" w:customStyle="1" w:styleId="ConsPlusNonformat">
    <w:name w:val="ConsPlusNonformat"/>
    <w:rsid w:val="00EE242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E2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E24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6">
    <w:name w:val="Просмотренная гиперссылка1"/>
    <w:basedOn w:val="a0"/>
    <w:uiPriority w:val="99"/>
    <w:semiHidden/>
    <w:unhideWhenUsed/>
    <w:rsid w:val="00EE2421"/>
    <w:rPr>
      <w:color w:val="800080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E2421"/>
    <w:pPr>
      <w:widowControl/>
    </w:pPr>
    <w:rPr>
      <w:rFonts w:ascii="Tahoma" w:hAnsi="Tahoma" w:cs="Tahoma"/>
      <w:color w:val="auto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E242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unhideWhenUsed/>
    <w:rsid w:val="00EE2421"/>
    <w:pPr>
      <w:widowControl/>
      <w:spacing w:after="120" w:line="480" w:lineRule="auto"/>
    </w:pPr>
    <w:rPr>
      <w:rFonts w:ascii="Calibri" w:eastAsia="Calibri" w:hAnsi="Calibri" w:cs="Times New Roman"/>
      <w:color w:val="auto"/>
      <w:sz w:val="22"/>
      <w:szCs w:val="22"/>
      <w:lang w:val="x-none" w:eastAsia="en-US"/>
    </w:rPr>
  </w:style>
  <w:style w:type="character" w:customStyle="1" w:styleId="25">
    <w:name w:val="Основной текст 2 Знак"/>
    <w:basedOn w:val="a0"/>
    <w:link w:val="24"/>
    <w:uiPriority w:val="99"/>
    <w:rsid w:val="00EE2421"/>
    <w:rPr>
      <w:rFonts w:ascii="Calibri" w:eastAsia="Calibri" w:hAnsi="Calibri" w:cs="Times New Roman"/>
      <w:lang w:val="x-none"/>
    </w:rPr>
  </w:style>
  <w:style w:type="character" w:customStyle="1" w:styleId="ConsPlusNormal0">
    <w:name w:val="ConsPlusNormal Знак"/>
    <w:link w:val="ConsPlusNormal"/>
    <w:rsid w:val="00EE2421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EE2421"/>
    <w:pPr>
      <w:widowControl/>
      <w:ind w:left="720"/>
      <w:contextualSpacing/>
    </w:pPr>
    <w:rPr>
      <w:rFonts w:ascii="Times New Roman" w:hAnsi="Times New Roman" w:cs="Times New Roman"/>
      <w:color w:val="auto"/>
      <w:lang w:eastAsia="en-US"/>
    </w:rPr>
  </w:style>
  <w:style w:type="table" w:customStyle="1" w:styleId="17">
    <w:name w:val="Сетка таблицы1"/>
    <w:basedOn w:val="a1"/>
    <w:next w:val="ad"/>
    <w:uiPriority w:val="99"/>
    <w:rsid w:val="00EE2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Знак1 Знак Знак Знак"/>
    <w:basedOn w:val="a"/>
    <w:rsid w:val="00EE2421"/>
    <w:pPr>
      <w:widowControl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styleId="af1">
    <w:name w:val="Normal (Web)"/>
    <w:basedOn w:val="a"/>
    <w:uiPriority w:val="99"/>
    <w:unhideWhenUsed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customStyle="1" w:styleId="19">
    <w:name w:val="Без интервала1"/>
    <w:next w:val="af2"/>
    <w:uiPriority w:val="1"/>
    <w:qFormat/>
    <w:rsid w:val="00EE2421"/>
    <w:pPr>
      <w:spacing w:after="0" w:line="240" w:lineRule="auto"/>
    </w:pPr>
  </w:style>
  <w:style w:type="character" w:customStyle="1" w:styleId="1a">
    <w:name w:val="Неразрешенное упоминание1"/>
    <w:basedOn w:val="a0"/>
    <w:uiPriority w:val="99"/>
    <w:semiHidden/>
    <w:unhideWhenUsed/>
    <w:rsid w:val="00EE2421"/>
    <w:rPr>
      <w:color w:val="605E5C"/>
      <w:shd w:val="clear" w:color="auto" w:fill="E1DFDD"/>
    </w:rPr>
  </w:style>
  <w:style w:type="paragraph" w:customStyle="1" w:styleId="docdata">
    <w:name w:val="docdata"/>
    <w:aliases w:val="docy,v5,2855,bqiaagaaeyqcaaagiaiaaaoacaaaby4iaaaaaaaaaaaaaaaaaaaaaaaaaaaaaaaaaaaaaaaaaaaaaaaaaaaaaaaaaaaaaaaaaaaaaaaaaaaaaaaaaaaaaaaaaaaaaaaaaaaaaaaaaaaaaaaaaaaaaaaaaaaaaaaaaaaaaaaaaaaaaaaaaaaaaaaaaaaaaaaaaaaaaaaaaaaaaaaaaaaaaaaaaaaaaaaaaaaaaaaa"/>
    <w:basedOn w:val="a"/>
    <w:rsid w:val="00EE242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2154">
    <w:name w:val="2154"/>
    <w:aliases w:val="bqiaagaaeyqcaaagiaiaaapdbqaabdefaaaaaaaaaaaaaaaaaaaaaaaaaaaaaaaaaaaaaaaaaaaaaaaaaaaaaaaaaaaaaaaaaaaaaaaaaaaaaaaaaaaaaaaaaaaaaaaaaaaaaaaaaaaaaaaaaaaaaaaaaaaaaaaaaaaaaaaaaaaaaaaaaaaaaaaaaaaaaaaaaaaaaaaaaaaaaaaaaaaaaaaaaaaaaaaaaaaaaaaa"/>
    <w:basedOn w:val="a0"/>
    <w:rsid w:val="00EE2421"/>
  </w:style>
  <w:style w:type="character" w:customStyle="1" w:styleId="2225">
    <w:name w:val="2225"/>
    <w:aliases w:val="bqiaagaaeyqcaaagiaiaaan9awaabvwiaaaaaaaaaaaaaaaaaaaaaaaaaaaaaaaaaaaaaaaaaaaaaaaaaaaaaaaaaaaaaaaaaaaaaaaaaaaaaaaaaaaaaaaaaaaaaaaaaaaaaaaaaaaaaaaaaaaaaaaaaaaaaaaaaaaaaaaaaaaaaaaaaaaaaaaaaaaaaaaaaaaaaaaaaaaaaaaaaaaaaaaaaaaaaaaaaaaaaaaa"/>
    <w:rsid w:val="00EE2421"/>
  </w:style>
  <w:style w:type="character" w:styleId="af3">
    <w:name w:val="FollowedHyperlink"/>
    <w:basedOn w:val="a0"/>
    <w:uiPriority w:val="99"/>
    <w:semiHidden/>
    <w:unhideWhenUsed/>
    <w:rsid w:val="00EE2421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EE2421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Митрохина Наталья Валентиновна</dc:creator>
  <cp:lastModifiedBy>Яценко Светлана Николаевна</cp:lastModifiedBy>
  <cp:revision>28</cp:revision>
  <dcterms:created xsi:type="dcterms:W3CDTF">2017-10-20T05:23:00Z</dcterms:created>
  <dcterms:modified xsi:type="dcterms:W3CDTF">2026-04-01T00:59:00Z</dcterms:modified>
</cp:coreProperties>
</file>